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EFDA8">
      <w:pPr>
        <w:jc w:val="center"/>
        <w:rPr>
          <w:rFonts w:ascii="Times New Roman" w:hAnsi="Times New Roman" w:cs="Times New Roman"/>
        </w:rPr>
      </w:pPr>
      <w:r>
        <w:rPr>
          <w:rFonts w:hint="eastAsia" w:ascii="Times New Roman" w:hAnsi="Times New Roman" w:cs="Times New Roman"/>
          <w:b/>
          <w:bCs/>
          <w:sz w:val="36"/>
          <w:szCs w:val="36"/>
          <w:lang w:val="en-US" w:eastAsia="zh-CN"/>
        </w:rPr>
        <w:t xml:space="preserve">5.11 </w:t>
      </w:r>
      <w:r>
        <w:rPr>
          <w:rFonts w:ascii="Times New Roman" w:hAnsi="Times New Roman" w:cs="Times New Roman"/>
          <w:b/>
          <w:bCs/>
          <w:sz w:val="36"/>
          <w:szCs w:val="36"/>
          <w:lang w:eastAsia="zh-CN"/>
        </w:rPr>
        <w:t>Panel discussion on transcription in panel 6</w:t>
      </w:r>
    </w:p>
    <w:p w14:paraId="7666EB37">
      <w:pPr>
        <w:jc w:val="both"/>
        <w:rPr>
          <w:rFonts w:ascii="Times New Roman" w:hAnsi="Times New Roman" w:cs="Times New Roman"/>
        </w:rPr>
      </w:pPr>
    </w:p>
    <w:p w14:paraId="264AC77C">
      <w:pPr>
        <w:jc w:val="both"/>
        <w:rPr>
          <w:rFonts w:ascii="Times New Roman" w:hAnsi="Times New Roman" w:cs="Times New Roman"/>
        </w:rPr>
      </w:pPr>
      <w:r>
        <w:rPr>
          <w:rFonts w:ascii="Times New Roman" w:hAnsi="Times New Roman" w:cs="Times New Roman"/>
        </w:rPr>
        <w:t>Eva (00:00:08): Hello, guys, can you hear me?</w:t>
      </w:r>
    </w:p>
    <w:p w14:paraId="2CBC9ABE">
      <w:pPr>
        <w:jc w:val="both"/>
        <w:rPr>
          <w:rFonts w:ascii="Times New Roman" w:hAnsi="Times New Roman" w:cs="Times New Roman"/>
        </w:rPr>
      </w:pPr>
      <w:r>
        <w:rPr>
          <w:rFonts w:ascii="Times New Roman" w:hAnsi="Times New Roman" w:cs="Times New Roman"/>
          <w:lang w:eastAsia="zh-CN"/>
        </w:rPr>
        <w:t xml:space="preserve">GOLDEN CRYSTAL </w:t>
      </w:r>
      <w:r>
        <w:rPr>
          <w:rFonts w:ascii="Times New Roman" w:hAnsi="Times New Roman" w:cs="Times New Roman"/>
        </w:rPr>
        <w:t>(00:00:18): Hear that.</w:t>
      </w:r>
    </w:p>
    <w:p w14:paraId="34E6184A">
      <w:pPr>
        <w:jc w:val="both"/>
        <w:rPr>
          <w:rFonts w:ascii="Times New Roman" w:hAnsi="Times New Roman" w:cs="Times New Roman"/>
        </w:rPr>
      </w:pPr>
      <w:r>
        <w:rPr>
          <w:rFonts w:ascii="Times New Roman" w:hAnsi="Times New Roman" w:cs="Times New Roman"/>
        </w:rPr>
        <w:t xml:space="preserve">Eva(00:00:20): Great, we're all here now. First, thank you very much for your support in collecting data for my PhD thesis and for joining me in the online panel discussion. I'm </w:t>
      </w:r>
      <w:r>
        <w:rPr>
          <w:rFonts w:ascii="Times New Roman" w:hAnsi="Times New Roman" w:cs="Times New Roman"/>
          <w:lang w:eastAsia="zh-CN"/>
        </w:rPr>
        <w:t xml:space="preserve">Eva, a PhD student in </w:t>
      </w:r>
      <w:r>
        <w:rPr>
          <w:rFonts w:ascii="Times New Roman" w:hAnsi="Times New Roman" w:cs="Times New Roman"/>
        </w:rPr>
        <w:t xml:space="preserve">Media at UKM. I'll be the moderator for today's panel discussion, which will last about an hour and a half. I'll ask you some questions in accordance with the guide sent to us earlier. I'll be the moderator, and I'll be asking you some questions based on the </w:t>
      </w:r>
      <w:r>
        <w:rPr>
          <w:rFonts w:ascii="Times New Roman" w:hAnsi="Times New Roman" w:cs="Times New Roman"/>
          <w:lang w:eastAsia="zh-CN"/>
        </w:rPr>
        <w:t xml:space="preserve">guide that was sent to you earlier. </w:t>
      </w:r>
      <w:r>
        <w:rPr>
          <w:rFonts w:ascii="Times New Roman" w:hAnsi="Times New Roman" w:cs="Times New Roman"/>
        </w:rPr>
        <w:t>I'll ask you some questions based on the discussion guide I sent you. I've turned on the video recorder</w:t>
      </w:r>
      <w:r>
        <w:rPr>
          <w:rFonts w:ascii="Times New Roman" w:hAnsi="Times New Roman" w:cs="Times New Roman"/>
          <w:lang w:eastAsia="zh-CN"/>
        </w:rPr>
        <w:t xml:space="preserve">, so the whole discussion </w:t>
      </w:r>
      <w:r>
        <w:rPr>
          <w:rFonts w:ascii="Times New Roman" w:hAnsi="Times New Roman" w:cs="Times New Roman"/>
        </w:rPr>
        <w:t>will be recorded, so you can decide whether to turn on the camera or not. Next, let's get straight into our discussion</w:t>
      </w:r>
      <w:r>
        <w:rPr>
          <w:rFonts w:ascii="Times New Roman" w:hAnsi="Times New Roman" w:cs="Times New Roman"/>
          <w:lang w:eastAsia="zh-CN"/>
        </w:rPr>
        <w:t xml:space="preserve">. First, please </w:t>
      </w:r>
      <w:r>
        <w:rPr>
          <w:rFonts w:ascii="Times New Roman" w:hAnsi="Times New Roman" w:cs="Times New Roman"/>
        </w:rPr>
        <w:t xml:space="preserve">introduce yourself, including your name, </w:t>
      </w:r>
      <w:r>
        <w:rPr>
          <w:rFonts w:hint="eastAsia" w:ascii="Times New Roman" w:hAnsi="Times New Roman" w:cs="Times New Roman"/>
          <w:lang w:eastAsia="zh-CN"/>
        </w:rPr>
        <w:t>university</w:t>
      </w:r>
      <w:r>
        <w:rPr>
          <w:rFonts w:ascii="Times New Roman" w:hAnsi="Times New Roman" w:cs="Times New Roman"/>
        </w:rPr>
        <w:t xml:space="preserve">, major, semester of study, and any overseas </w:t>
      </w:r>
      <w:r>
        <w:rPr>
          <w:rFonts w:ascii="Times New Roman" w:hAnsi="Times New Roman" w:cs="Times New Roman"/>
          <w:lang w:eastAsia="zh-CN"/>
        </w:rPr>
        <w:t xml:space="preserve">experience. </w:t>
      </w:r>
      <w:r>
        <w:rPr>
          <w:rFonts w:ascii="Times New Roman" w:hAnsi="Times New Roman" w:cs="Times New Roman"/>
        </w:rPr>
        <w:t>Today, we have five students from UM</w:t>
      </w:r>
      <w:r>
        <w:rPr>
          <w:rFonts w:ascii="Times New Roman" w:hAnsi="Times New Roman" w:cs="Times New Roman"/>
          <w:lang w:eastAsia="zh-CN"/>
        </w:rPr>
        <w:t xml:space="preserve">, </w:t>
      </w:r>
      <w:r>
        <w:rPr>
          <w:rFonts w:ascii="Times New Roman" w:hAnsi="Times New Roman" w:cs="Times New Roman"/>
        </w:rPr>
        <w:t>UKM</w:t>
      </w:r>
      <w:r>
        <w:rPr>
          <w:rFonts w:ascii="Times New Roman" w:hAnsi="Times New Roman" w:cs="Times New Roman"/>
          <w:lang w:eastAsia="zh-CN"/>
        </w:rPr>
        <w:t xml:space="preserve">, </w:t>
      </w:r>
      <w:r>
        <w:rPr>
          <w:rFonts w:ascii="Times New Roman" w:hAnsi="Times New Roman" w:cs="Times New Roman"/>
        </w:rPr>
        <w:t>UCS</w:t>
      </w:r>
      <w:r>
        <w:rPr>
          <w:rFonts w:ascii="Times New Roman" w:hAnsi="Times New Roman" w:cs="Times New Roman"/>
          <w:lang w:eastAsia="zh-CN"/>
        </w:rPr>
        <w:t xml:space="preserve">, </w:t>
      </w:r>
      <w:r>
        <w:rPr>
          <w:rFonts w:ascii="Times New Roman" w:hAnsi="Times New Roman" w:cs="Times New Roman"/>
        </w:rPr>
        <w:t xml:space="preserve">Indy </w:t>
      </w:r>
      <w:r>
        <w:rPr>
          <w:rFonts w:ascii="Times New Roman" w:hAnsi="Times New Roman" w:cs="Times New Roman"/>
          <w:lang w:eastAsia="zh-CN"/>
        </w:rPr>
        <w:t>and Sunway</w:t>
      </w:r>
      <w:r>
        <w:rPr>
          <w:rFonts w:ascii="Times New Roman" w:hAnsi="Times New Roman" w:cs="Times New Roman"/>
        </w:rPr>
        <w:t>, so let's start with the UM students, shall we?</w:t>
      </w:r>
    </w:p>
    <w:p w14:paraId="6F8AB38B">
      <w:pPr>
        <w:jc w:val="both"/>
        <w:rPr>
          <w:rFonts w:ascii="Times New Roman" w:hAnsi="Times New Roman" w:cs="Times New Roman"/>
          <w:lang w:eastAsia="zh-CN"/>
        </w:rPr>
      </w:pPr>
      <w:r>
        <w:rPr>
          <w:rFonts w:ascii="Times New Roman" w:hAnsi="Times New Roman" w:cs="Times New Roman"/>
        </w:rPr>
        <w:t xml:space="preserve">YAN LI(00:01:53): </w:t>
      </w:r>
      <w:r>
        <w:rPr>
          <w:rFonts w:ascii="Times New Roman" w:hAnsi="Times New Roman" w:cs="Times New Roman"/>
          <w:lang w:eastAsia="zh-CN"/>
        </w:rPr>
        <w:t xml:space="preserve">My name is Yan Li. I'm a linguistics major at UM, and I am currently in my fourth semester. I </w:t>
      </w:r>
      <w:r>
        <w:rPr>
          <w:rFonts w:ascii="Times New Roman" w:hAnsi="Times New Roman" w:cs="Times New Roman"/>
        </w:rPr>
        <w:t xml:space="preserve">had no overseas experience </w:t>
      </w:r>
      <w:r>
        <w:rPr>
          <w:rFonts w:ascii="Times New Roman" w:hAnsi="Times New Roman" w:cs="Times New Roman"/>
          <w:lang w:eastAsia="zh-CN"/>
        </w:rPr>
        <w:t>before coming to UM.</w:t>
      </w:r>
    </w:p>
    <w:p w14:paraId="75F7680C">
      <w:pPr>
        <w:jc w:val="both"/>
        <w:rPr>
          <w:rFonts w:ascii="Times New Roman" w:hAnsi="Times New Roman" w:cs="Times New Roman"/>
        </w:rPr>
      </w:pPr>
      <w:r>
        <w:rPr>
          <w:rFonts w:ascii="Times New Roman" w:hAnsi="Times New Roman" w:cs="Times New Roman"/>
        </w:rPr>
        <w:t>Eva (00:02:42): OK, so next.</w:t>
      </w:r>
    </w:p>
    <w:p w14:paraId="45AD46DE">
      <w:pPr>
        <w:jc w:val="both"/>
        <w:rPr>
          <w:rFonts w:ascii="Times New Roman" w:hAnsi="Times New Roman" w:cs="Times New Roman"/>
        </w:rPr>
      </w:pPr>
      <w:r>
        <w:rPr>
          <w:rFonts w:ascii="Times New Roman" w:hAnsi="Times New Roman" w:cs="Times New Roman"/>
        </w:rPr>
        <w:t xml:space="preserve">Xu Rui (00:02:52): Hello, everyone; my name is Xu Rui. I am 19 years old, and I am in my third semester at UKM, </w:t>
      </w:r>
      <w:r>
        <w:rPr>
          <w:rFonts w:ascii="Times New Roman" w:hAnsi="Times New Roman" w:cs="Times New Roman"/>
          <w:lang w:eastAsia="zh-CN"/>
        </w:rPr>
        <w:t xml:space="preserve">majoring in </w:t>
      </w:r>
      <w:r>
        <w:rPr>
          <w:rFonts w:hint="eastAsia" w:ascii="Times New Roman" w:hAnsi="Times New Roman" w:cs="Times New Roman"/>
        </w:rPr>
        <w:t>Communication</w:t>
      </w:r>
      <w:r>
        <w:rPr>
          <w:rFonts w:ascii="Times New Roman" w:hAnsi="Times New Roman" w:cs="Times New Roman"/>
        </w:rPr>
        <w:t>. Before coming to Malaysia to study, I had no experience studying overseas.</w:t>
      </w:r>
    </w:p>
    <w:p w14:paraId="4E614C77">
      <w:pPr>
        <w:jc w:val="both"/>
        <w:rPr>
          <w:rFonts w:ascii="Times New Roman" w:hAnsi="Times New Roman" w:cs="Times New Roman"/>
        </w:rPr>
      </w:pPr>
      <w:r>
        <w:rPr>
          <w:rFonts w:ascii="Times New Roman" w:hAnsi="Times New Roman" w:cs="Times New Roman"/>
        </w:rPr>
        <w:t>Eva(00:03:08): OK, thank you. Next up, our UCSI students.</w:t>
      </w:r>
    </w:p>
    <w:p w14:paraId="501EEB0E">
      <w:pPr>
        <w:jc w:val="both"/>
        <w:rPr>
          <w:rFonts w:ascii="Times New Roman" w:hAnsi="Times New Roman" w:cs="Times New Roman"/>
        </w:rPr>
      </w:pPr>
      <w:r>
        <w:rPr>
          <w:rFonts w:ascii="Times New Roman" w:hAnsi="Times New Roman" w:cs="Times New Roman"/>
          <w:lang w:eastAsia="zh-CN"/>
        </w:rPr>
        <w:t xml:space="preserve">Xinrui Yue </w:t>
      </w:r>
      <w:r>
        <w:rPr>
          <w:rFonts w:ascii="Times New Roman" w:hAnsi="Times New Roman" w:cs="Times New Roman"/>
        </w:rPr>
        <w:t>(00:03:20): Hello, my name is Xinrui Yue. I'm an English</w:t>
      </w:r>
      <w:r>
        <w:rPr>
          <w:rFonts w:hint="eastAsia" w:ascii="Times New Roman" w:hAnsi="Times New Roman" w:cs="Times New Roman"/>
          <w:lang w:val="en-US" w:eastAsia="zh-CN"/>
        </w:rPr>
        <w:t xml:space="preserve"> Language</w:t>
      </w:r>
      <w:r>
        <w:rPr>
          <w:rFonts w:ascii="Times New Roman" w:hAnsi="Times New Roman" w:cs="Times New Roman"/>
        </w:rPr>
        <w:t xml:space="preserve"> and Communication major from UCSI, and this is my third semester, and I have no overseas experience.</w:t>
      </w:r>
    </w:p>
    <w:p w14:paraId="7FBF1476">
      <w:pPr>
        <w:jc w:val="both"/>
        <w:rPr>
          <w:rFonts w:ascii="Times New Roman" w:hAnsi="Times New Roman" w:cs="Times New Roman"/>
        </w:rPr>
      </w:pPr>
      <w:r>
        <w:rPr>
          <w:rFonts w:ascii="Times New Roman" w:hAnsi="Times New Roman" w:cs="Times New Roman"/>
        </w:rPr>
        <w:t>Eva(00:03:34): OK, please invite our Indy students.</w:t>
      </w:r>
    </w:p>
    <w:p w14:paraId="277B72F5">
      <w:pPr>
        <w:jc w:val="both"/>
        <w:rPr>
          <w:rFonts w:ascii="Times New Roman" w:hAnsi="Times New Roman" w:cs="Times New Roman"/>
        </w:rPr>
      </w:pPr>
      <w:r>
        <w:rPr>
          <w:rFonts w:ascii="Times New Roman" w:hAnsi="Times New Roman" w:cs="Times New Roman"/>
          <w:lang w:eastAsia="zh-CN"/>
        </w:rPr>
        <w:t xml:space="preserve">Jinjing </w:t>
      </w:r>
      <w:r>
        <w:rPr>
          <w:rFonts w:ascii="Times New Roman" w:hAnsi="Times New Roman" w:cs="Times New Roman"/>
        </w:rPr>
        <w:t>(00:03:38): Hello, my name is Zhang Jingjing. I am from In</w:t>
      </w:r>
      <w:r>
        <w:rPr>
          <w:rFonts w:hint="eastAsia" w:ascii="Times New Roman" w:hAnsi="Times New Roman" w:cs="Times New Roman"/>
          <w:lang w:val="en-US" w:eastAsia="zh-CN"/>
        </w:rPr>
        <w:t>t</w:t>
      </w:r>
      <w:r>
        <w:rPr>
          <w:rFonts w:ascii="Times New Roman" w:hAnsi="Times New Roman" w:cs="Times New Roman"/>
        </w:rPr>
        <w:t>i, majoring in Business Administration, and this is my third semester. Before studying in Malaysia, I had no experience studying overseas.</w:t>
      </w:r>
    </w:p>
    <w:p w14:paraId="2C2E12AF">
      <w:pPr>
        <w:jc w:val="both"/>
        <w:rPr>
          <w:rFonts w:ascii="Times New Roman" w:hAnsi="Times New Roman" w:cs="Times New Roman"/>
        </w:rPr>
      </w:pPr>
      <w:r>
        <w:rPr>
          <w:rFonts w:ascii="Times New Roman" w:hAnsi="Times New Roman" w:cs="Times New Roman"/>
        </w:rPr>
        <w:t>Eva(00:03:52): OK</w:t>
      </w:r>
      <w:r>
        <w:rPr>
          <w:rFonts w:ascii="Times New Roman" w:hAnsi="Times New Roman" w:cs="Times New Roman"/>
          <w:lang w:eastAsia="zh-CN"/>
        </w:rPr>
        <w:t xml:space="preserve">, </w:t>
      </w:r>
      <w:r>
        <w:rPr>
          <w:rFonts w:ascii="Times New Roman" w:hAnsi="Times New Roman" w:cs="Times New Roman"/>
        </w:rPr>
        <w:t xml:space="preserve">thank you, and lastly, please welcome our students from </w:t>
      </w:r>
      <w:r>
        <w:rPr>
          <w:rFonts w:ascii="Times New Roman" w:hAnsi="Times New Roman" w:cs="Times New Roman"/>
          <w:lang w:eastAsia="zh-CN"/>
        </w:rPr>
        <w:t>Sunway</w:t>
      </w:r>
      <w:r>
        <w:rPr>
          <w:rFonts w:ascii="Times New Roman" w:hAnsi="Times New Roman" w:cs="Times New Roman"/>
        </w:rPr>
        <w:t>!</w:t>
      </w:r>
    </w:p>
    <w:p w14:paraId="6FC7C50E">
      <w:pPr>
        <w:jc w:val="both"/>
        <w:rPr>
          <w:rFonts w:ascii="Times New Roman" w:hAnsi="Times New Roman" w:cs="Times New Roman"/>
          <w:lang w:eastAsia="zh-CN"/>
        </w:rPr>
      </w:pPr>
      <w:r>
        <w:rPr>
          <w:rFonts w:ascii="Times New Roman" w:hAnsi="Times New Roman" w:cs="Times New Roman"/>
        </w:rPr>
        <w:t xml:space="preserve">Zhongyuan Hu (00:03:59): Hello, my name is Zhongyuan Hu. I'm 20 years old and currently studying at </w:t>
      </w:r>
      <w:r>
        <w:rPr>
          <w:rFonts w:ascii="Times New Roman" w:hAnsi="Times New Roman" w:cs="Times New Roman"/>
          <w:lang w:eastAsia="zh-CN"/>
        </w:rPr>
        <w:t xml:space="preserve">Sunway </w:t>
      </w:r>
      <w:r>
        <w:rPr>
          <w:rFonts w:ascii="Times New Roman" w:hAnsi="Times New Roman" w:cs="Times New Roman"/>
        </w:rPr>
        <w:t xml:space="preserve">University, </w:t>
      </w:r>
      <w:r>
        <w:rPr>
          <w:rFonts w:ascii="Times New Roman" w:hAnsi="Times New Roman" w:cs="Times New Roman"/>
          <w:lang w:eastAsia="zh-CN"/>
        </w:rPr>
        <w:t xml:space="preserve">majoring in </w:t>
      </w:r>
      <w:r>
        <w:rPr>
          <w:rFonts w:hint="eastAsia" w:ascii="Times New Roman" w:hAnsi="Times New Roman" w:cs="Times New Roman"/>
        </w:rPr>
        <w:t>Communication</w:t>
      </w:r>
      <w:r>
        <w:rPr>
          <w:rFonts w:ascii="Times New Roman" w:hAnsi="Times New Roman" w:cs="Times New Roman"/>
        </w:rPr>
        <w:t>. This is my third semester of study, and I have no previous overseas study experience</w:t>
      </w:r>
      <w:r>
        <w:rPr>
          <w:rFonts w:ascii="Times New Roman" w:hAnsi="Times New Roman" w:cs="Times New Roman"/>
          <w:lang w:eastAsia="zh-CN"/>
        </w:rPr>
        <w:t>.</w:t>
      </w:r>
    </w:p>
    <w:p w14:paraId="0B89FBA2">
      <w:pPr>
        <w:jc w:val="both"/>
        <w:rPr>
          <w:rFonts w:ascii="Times New Roman" w:hAnsi="Times New Roman" w:cs="Times New Roman"/>
        </w:rPr>
      </w:pPr>
      <w:r>
        <w:rPr>
          <w:rFonts w:ascii="Times New Roman" w:hAnsi="Times New Roman" w:cs="Times New Roman"/>
        </w:rPr>
        <w:t>Eva(00:04:22): OK, thanks for sharing</w:t>
      </w:r>
      <w:r>
        <w:rPr>
          <w:rFonts w:ascii="Times New Roman" w:hAnsi="Times New Roman" w:cs="Times New Roman"/>
          <w:lang w:eastAsia="zh-CN"/>
        </w:rPr>
        <w:t xml:space="preserve">. </w:t>
      </w:r>
      <w:r>
        <w:rPr>
          <w:rFonts w:ascii="Times New Roman" w:hAnsi="Times New Roman" w:cs="Times New Roman"/>
        </w:rPr>
        <w:t>Next, I would like to know what made you choose to study in Malaysia, whether you have done any academic or life preparation before you came to study in Malaysia, and what your academic expectations were when you chose to study here</w:t>
      </w:r>
      <w:r>
        <w:rPr>
          <w:rFonts w:ascii="Times New Roman" w:hAnsi="Times New Roman" w:cs="Times New Roman"/>
          <w:lang w:eastAsia="zh-CN"/>
        </w:rPr>
        <w:t>.</w:t>
      </w:r>
      <w:r>
        <w:rPr>
          <w:rFonts w:ascii="Times New Roman" w:hAnsi="Times New Roman" w:cs="Times New Roman"/>
        </w:rPr>
        <w:t xml:space="preserve"> Let's start with </w:t>
      </w:r>
      <w:r>
        <w:rPr>
          <w:rFonts w:hint="eastAsia" w:ascii="Times New Roman" w:hAnsi="Times New Roman" w:cs="Times New Roman"/>
          <w:lang w:eastAsia="zh-CN"/>
        </w:rPr>
        <w:t>Xiao</w:t>
      </w:r>
      <w:r>
        <w:rPr>
          <w:rFonts w:ascii="Times New Roman" w:hAnsi="Times New Roman" w:cs="Times New Roman"/>
        </w:rPr>
        <w:t xml:space="preserve"> Hu.</w:t>
      </w:r>
    </w:p>
    <w:p w14:paraId="4B8837AC">
      <w:pPr>
        <w:jc w:val="both"/>
        <w:rPr>
          <w:rFonts w:ascii="Times New Roman" w:hAnsi="Times New Roman" w:cs="Times New Roman"/>
        </w:rPr>
      </w:pPr>
      <w:r>
        <w:rPr>
          <w:rFonts w:ascii="Times New Roman" w:hAnsi="Times New Roman" w:cs="Times New Roman"/>
        </w:rPr>
        <w:t>Zhongyuan Hu (00:04:54): Yes</w:t>
      </w:r>
      <w:r>
        <w:rPr>
          <w:rFonts w:ascii="Times New Roman" w:hAnsi="Times New Roman" w:cs="Times New Roman"/>
          <w:lang w:eastAsia="zh-CN"/>
        </w:rPr>
        <w:t xml:space="preserve">, </w:t>
      </w:r>
      <w:r>
        <w:rPr>
          <w:rFonts w:ascii="Times New Roman" w:hAnsi="Times New Roman" w:cs="Times New Roman"/>
        </w:rPr>
        <w:t>first of all, let me answer the first question: what made me choose to come to Malaysia to study</w:t>
      </w:r>
      <w:r>
        <w:rPr>
          <w:rFonts w:ascii="Times New Roman" w:hAnsi="Times New Roman" w:cs="Times New Roman"/>
          <w:lang w:eastAsia="zh-CN"/>
        </w:rPr>
        <w:t xml:space="preserve">? </w:t>
      </w:r>
      <w:r>
        <w:rPr>
          <w:rFonts w:ascii="Times New Roman" w:hAnsi="Times New Roman" w:cs="Times New Roman"/>
        </w:rPr>
        <w:t xml:space="preserve">I had previously </w:t>
      </w:r>
      <w:r>
        <w:rPr>
          <w:rFonts w:ascii="Times New Roman" w:hAnsi="Times New Roman" w:cs="Times New Roman"/>
          <w:lang w:eastAsia="zh-CN"/>
        </w:rPr>
        <w:t xml:space="preserve">taken the </w:t>
      </w:r>
      <w:r>
        <w:rPr>
          <w:rFonts w:ascii="Times New Roman" w:hAnsi="Times New Roman" w:cs="Times New Roman"/>
        </w:rPr>
        <w:t>Choreography and Directing Arts Exam in China, but because I failed the college entrance exam</w:t>
      </w:r>
      <w:r>
        <w:rPr>
          <w:rFonts w:ascii="Times New Roman" w:hAnsi="Times New Roman" w:cs="Times New Roman"/>
          <w:lang w:eastAsia="zh-CN"/>
        </w:rPr>
        <w:t xml:space="preserve">, my family suggested that I should </w:t>
      </w:r>
      <w:r>
        <w:rPr>
          <w:rFonts w:ascii="Times New Roman" w:hAnsi="Times New Roman" w:cs="Times New Roman"/>
        </w:rPr>
        <w:t>study abroad at that time</w:t>
      </w:r>
      <w:r>
        <w:rPr>
          <w:rFonts w:ascii="Times New Roman" w:hAnsi="Times New Roman" w:cs="Times New Roman"/>
          <w:lang w:eastAsia="zh-CN"/>
        </w:rPr>
        <w:t xml:space="preserve">. My family </w:t>
      </w:r>
      <w:r>
        <w:rPr>
          <w:rFonts w:ascii="Times New Roman" w:hAnsi="Times New Roman" w:cs="Times New Roman"/>
        </w:rPr>
        <w:t xml:space="preserve">didn't want </w:t>
      </w:r>
      <w:r>
        <w:rPr>
          <w:rFonts w:ascii="Times New Roman" w:hAnsi="Times New Roman" w:cs="Times New Roman"/>
          <w:lang w:eastAsia="zh-CN"/>
        </w:rPr>
        <w:t xml:space="preserve">me to </w:t>
      </w:r>
      <w:r>
        <w:rPr>
          <w:rFonts w:ascii="Times New Roman" w:hAnsi="Times New Roman" w:cs="Times New Roman"/>
        </w:rPr>
        <w:t xml:space="preserve">study in a speciality in </w:t>
      </w:r>
      <w:r>
        <w:rPr>
          <w:rFonts w:ascii="Times New Roman" w:hAnsi="Times New Roman" w:cs="Times New Roman"/>
          <w:lang w:eastAsia="zh-CN"/>
        </w:rPr>
        <w:t>China</w:t>
      </w:r>
      <w:r>
        <w:rPr>
          <w:rFonts w:ascii="Times New Roman" w:hAnsi="Times New Roman" w:cs="Times New Roman"/>
        </w:rPr>
        <w:t>. They</w:t>
      </w:r>
      <w:r>
        <w:rPr>
          <w:rFonts w:ascii="Times New Roman" w:hAnsi="Times New Roman" w:cs="Times New Roman"/>
          <w:lang w:eastAsia="zh-CN"/>
        </w:rPr>
        <w:t xml:space="preserve"> thought that </w:t>
      </w:r>
      <w:r>
        <w:rPr>
          <w:rFonts w:ascii="Times New Roman" w:hAnsi="Times New Roman" w:cs="Times New Roman"/>
        </w:rPr>
        <w:t xml:space="preserve">their child would be ruined if they learned in a speciality. </w:t>
      </w:r>
      <w:r>
        <w:rPr>
          <w:rFonts w:ascii="Times New Roman" w:hAnsi="Times New Roman" w:cs="Times New Roman"/>
          <w:lang w:eastAsia="zh-CN"/>
        </w:rPr>
        <w:t xml:space="preserve">I first </w:t>
      </w:r>
      <w:r>
        <w:rPr>
          <w:rFonts w:ascii="Times New Roman" w:hAnsi="Times New Roman" w:cs="Times New Roman"/>
        </w:rPr>
        <w:t xml:space="preserve">looked at </w:t>
      </w:r>
      <w:r>
        <w:rPr>
          <w:rFonts w:hint="eastAsia" w:ascii="Times New Roman" w:hAnsi="Times New Roman" w:cs="Times New Roman"/>
          <w:lang w:eastAsia="zh-CN"/>
        </w:rPr>
        <w:t>university</w:t>
      </w:r>
      <w:r>
        <w:rPr>
          <w:rFonts w:ascii="Times New Roman" w:hAnsi="Times New Roman" w:cs="Times New Roman"/>
          <w:lang w:eastAsia="zh-CN"/>
        </w:rPr>
        <w:t xml:space="preserve">s in </w:t>
      </w:r>
      <w:r>
        <w:rPr>
          <w:rFonts w:ascii="Times New Roman" w:hAnsi="Times New Roman" w:cs="Times New Roman"/>
        </w:rPr>
        <w:t xml:space="preserve">Korea, Japan, and </w:t>
      </w:r>
      <w:r>
        <w:rPr>
          <w:rFonts w:ascii="Times New Roman" w:hAnsi="Times New Roman" w:cs="Times New Roman"/>
          <w:lang w:eastAsia="zh-CN"/>
        </w:rPr>
        <w:t xml:space="preserve">some </w:t>
      </w:r>
      <w:r>
        <w:rPr>
          <w:rFonts w:ascii="Times New Roman" w:hAnsi="Times New Roman" w:cs="Times New Roman"/>
        </w:rPr>
        <w:t xml:space="preserve">other countries, but the fees were too high, and </w:t>
      </w:r>
      <w:r>
        <w:rPr>
          <w:rFonts w:ascii="Times New Roman" w:hAnsi="Times New Roman" w:cs="Times New Roman"/>
          <w:lang w:eastAsia="zh-CN"/>
        </w:rPr>
        <w:t xml:space="preserve">the cost of living </w:t>
      </w:r>
      <w:r>
        <w:rPr>
          <w:rFonts w:ascii="Times New Roman" w:hAnsi="Times New Roman" w:cs="Times New Roman"/>
        </w:rPr>
        <w:t>was high</w:t>
      </w:r>
      <w:r>
        <w:rPr>
          <w:rFonts w:ascii="Times New Roman" w:hAnsi="Times New Roman" w:cs="Times New Roman"/>
          <w:lang w:eastAsia="zh-CN"/>
        </w:rPr>
        <w:t xml:space="preserve">. Then I came to </w:t>
      </w:r>
      <w:r>
        <w:rPr>
          <w:rFonts w:ascii="Times New Roman" w:hAnsi="Times New Roman" w:cs="Times New Roman"/>
        </w:rPr>
        <w:t xml:space="preserve">Malaysia, </w:t>
      </w:r>
      <w:r>
        <w:rPr>
          <w:rFonts w:ascii="Times New Roman" w:hAnsi="Times New Roman" w:cs="Times New Roman"/>
          <w:lang w:eastAsia="zh-CN"/>
        </w:rPr>
        <w:t xml:space="preserve">and </w:t>
      </w:r>
      <w:r>
        <w:rPr>
          <w:rFonts w:ascii="Times New Roman" w:hAnsi="Times New Roman" w:cs="Times New Roman"/>
        </w:rPr>
        <w:t xml:space="preserve">many friends </w:t>
      </w:r>
      <w:r>
        <w:rPr>
          <w:rFonts w:ascii="Times New Roman" w:hAnsi="Times New Roman" w:cs="Times New Roman"/>
          <w:lang w:eastAsia="zh-CN"/>
        </w:rPr>
        <w:t xml:space="preserve">recommended </w:t>
      </w:r>
      <w:r>
        <w:rPr>
          <w:rFonts w:ascii="Times New Roman" w:hAnsi="Times New Roman" w:cs="Times New Roman"/>
        </w:rPr>
        <w:t xml:space="preserve">Malaysia as a good jumping-off point. The </w:t>
      </w:r>
      <w:r>
        <w:rPr>
          <w:rFonts w:ascii="Times New Roman" w:hAnsi="Times New Roman" w:cs="Times New Roman"/>
          <w:lang w:eastAsia="zh-CN"/>
        </w:rPr>
        <w:t xml:space="preserve">QS </w:t>
      </w:r>
      <w:r>
        <w:rPr>
          <w:rFonts w:ascii="Times New Roman" w:hAnsi="Times New Roman" w:cs="Times New Roman"/>
        </w:rPr>
        <w:t xml:space="preserve">ranking </w:t>
      </w:r>
      <w:r>
        <w:rPr>
          <w:rFonts w:ascii="Times New Roman" w:hAnsi="Times New Roman" w:cs="Times New Roman"/>
          <w:lang w:eastAsia="zh-CN"/>
        </w:rPr>
        <w:t xml:space="preserve">of Sunway </w:t>
      </w:r>
      <w:r>
        <w:rPr>
          <w:rFonts w:ascii="Times New Roman" w:hAnsi="Times New Roman" w:cs="Times New Roman"/>
        </w:rPr>
        <w:t xml:space="preserve">in Malaysia is </w:t>
      </w:r>
      <w:r>
        <w:rPr>
          <w:rFonts w:ascii="Times New Roman" w:hAnsi="Times New Roman" w:cs="Times New Roman"/>
          <w:lang w:eastAsia="zh-CN"/>
        </w:rPr>
        <w:t>586</w:t>
      </w:r>
      <w:r>
        <w:rPr>
          <w:rFonts w:ascii="Times New Roman" w:hAnsi="Times New Roman" w:cs="Times New Roman"/>
        </w:rPr>
        <w:t xml:space="preserve">, equivalent to a first degree </w:t>
      </w:r>
      <w:r>
        <w:rPr>
          <w:rFonts w:ascii="Times New Roman" w:hAnsi="Times New Roman" w:cs="Times New Roman"/>
          <w:lang w:eastAsia="zh-CN"/>
        </w:rPr>
        <w:t>in China</w:t>
      </w:r>
      <w:r>
        <w:rPr>
          <w:rFonts w:ascii="Times New Roman" w:hAnsi="Times New Roman" w:cs="Times New Roman"/>
        </w:rPr>
        <w:t xml:space="preserve">, and my family </w:t>
      </w:r>
      <w:r>
        <w:rPr>
          <w:rFonts w:ascii="Times New Roman" w:hAnsi="Times New Roman" w:cs="Times New Roman"/>
          <w:lang w:eastAsia="zh-CN"/>
        </w:rPr>
        <w:t xml:space="preserve">can </w:t>
      </w:r>
      <w:r>
        <w:rPr>
          <w:rFonts w:ascii="Times New Roman" w:hAnsi="Times New Roman" w:cs="Times New Roman"/>
        </w:rPr>
        <w:t xml:space="preserve">afford the </w:t>
      </w:r>
      <w:r>
        <w:rPr>
          <w:rFonts w:ascii="Times New Roman" w:hAnsi="Times New Roman" w:cs="Times New Roman"/>
          <w:lang w:eastAsia="zh-CN"/>
        </w:rPr>
        <w:t xml:space="preserve">expenses because the cost of </w:t>
      </w:r>
      <w:r>
        <w:rPr>
          <w:rFonts w:ascii="Times New Roman" w:hAnsi="Times New Roman" w:cs="Times New Roman"/>
        </w:rPr>
        <w:t>going to other countries is too high</w:t>
      </w:r>
      <w:r>
        <w:rPr>
          <w:rFonts w:ascii="Times New Roman" w:hAnsi="Times New Roman" w:cs="Times New Roman"/>
          <w:lang w:eastAsia="zh-CN"/>
        </w:rPr>
        <w:t xml:space="preserve">. Moreover, when I graduate with a good GPA, </w:t>
      </w:r>
      <w:r>
        <w:rPr>
          <w:rFonts w:ascii="Times New Roman" w:hAnsi="Times New Roman" w:cs="Times New Roman"/>
        </w:rPr>
        <w:t xml:space="preserve">I can </w:t>
      </w:r>
      <w:r>
        <w:rPr>
          <w:rFonts w:ascii="Times New Roman" w:hAnsi="Times New Roman" w:cs="Times New Roman"/>
          <w:lang w:eastAsia="zh-CN"/>
        </w:rPr>
        <w:t xml:space="preserve">apply for a </w:t>
      </w:r>
      <w:r>
        <w:rPr>
          <w:rFonts w:ascii="Times New Roman" w:hAnsi="Times New Roman" w:cs="Times New Roman"/>
        </w:rPr>
        <w:t>master's degree in another country. The second question is about my academic preparation and expectations before Malaysia</w:t>
      </w:r>
      <w:r>
        <w:rPr>
          <w:rFonts w:ascii="Times New Roman" w:hAnsi="Times New Roman" w:cs="Times New Roman"/>
          <w:lang w:eastAsia="zh-CN"/>
        </w:rPr>
        <w:t xml:space="preserve">. </w:t>
      </w:r>
      <w:r>
        <w:rPr>
          <w:rFonts w:ascii="Times New Roman" w:hAnsi="Times New Roman" w:cs="Times New Roman"/>
        </w:rPr>
        <w:t>I was a photographer before I came to Malaysia, and I</w:t>
      </w:r>
      <w:r>
        <w:rPr>
          <w:rFonts w:ascii="Times New Roman" w:hAnsi="Times New Roman" w:cs="Times New Roman"/>
          <w:lang w:eastAsia="zh-CN"/>
        </w:rPr>
        <w:t xml:space="preserve"> </w:t>
      </w:r>
      <w:r>
        <w:rPr>
          <w:rFonts w:ascii="Times New Roman" w:hAnsi="Times New Roman" w:cs="Times New Roman"/>
        </w:rPr>
        <w:t xml:space="preserve">had one year of full-time work experience. Before I came to Malaysia, I </w:t>
      </w:r>
      <w:r>
        <w:rPr>
          <w:rFonts w:ascii="Times New Roman" w:hAnsi="Times New Roman" w:cs="Times New Roman"/>
          <w:lang w:eastAsia="zh-CN"/>
        </w:rPr>
        <w:t xml:space="preserve">had an in-depth understanding of my </w:t>
      </w:r>
      <w:r>
        <w:rPr>
          <w:rFonts w:ascii="Times New Roman" w:hAnsi="Times New Roman" w:cs="Times New Roman"/>
        </w:rPr>
        <w:t xml:space="preserve">field of study. I asked some of my friends how to apply the relevant editing software and integrate it into the local classroom better </w:t>
      </w:r>
      <w:r>
        <w:rPr>
          <w:rFonts w:ascii="Times New Roman" w:hAnsi="Times New Roman" w:cs="Times New Roman"/>
          <w:lang w:eastAsia="zh-CN"/>
        </w:rPr>
        <w:t xml:space="preserve">when </w:t>
      </w:r>
      <w:r>
        <w:rPr>
          <w:rFonts w:ascii="Times New Roman" w:hAnsi="Times New Roman" w:cs="Times New Roman"/>
        </w:rPr>
        <w:t xml:space="preserve">I arrived in </w:t>
      </w:r>
      <w:r>
        <w:rPr>
          <w:rFonts w:ascii="Times New Roman" w:hAnsi="Times New Roman" w:cs="Times New Roman"/>
          <w:lang w:eastAsia="zh-CN"/>
        </w:rPr>
        <w:t xml:space="preserve">Malaysia. I have </w:t>
      </w:r>
      <w:r>
        <w:rPr>
          <w:rFonts w:ascii="Times New Roman" w:hAnsi="Times New Roman" w:cs="Times New Roman"/>
        </w:rPr>
        <w:t xml:space="preserve">also </w:t>
      </w:r>
      <w:r>
        <w:rPr>
          <w:rFonts w:ascii="Times New Roman" w:hAnsi="Times New Roman" w:cs="Times New Roman"/>
          <w:lang w:eastAsia="zh-CN"/>
        </w:rPr>
        <w:t xml:space="preserve">taken IELTS </w:t>
      </w:r>
      <w:r>
        <w:rPr>
          <w:rFonts w:ascii="Times New Roman" w:hAnsi="Times New Roman" w:cs="Times New Roman"/>
        </w:rPr>
        <w:t>training, and my academic expectation is to get as high a GPA as possible</w:t>
      </w:r>
      <w:r>
        <w:rPr>
          <w:rFonts w:ascii="Times New Roman" w:hAnsi="Times New Roman" w:cs="Times New Roman"/>
          <w:lang w:eastAsia="zh-CN"/>
        </w:rPr>
        <w:t xml:space="preserve">, </w:t>
      </w:r>
      <w:r>
        <w:rPr>
          <w:rFonts w:ascii="Times New Roman" w:hAnsi="Times New Roman" w:cs="Times New Roman"/>
        </w:rPr>
        <w:t xml:space="preserve">as I plan to </w:t>
      </w:r>
      <w:r>
        <w:rPr>
          <w:rFonts w:ascii="Times New Roman" w:hAnsi="Times New Roman" w:cs="Times New Roman"/>
          <w:lang w:eastAsia="zh-CN"/>
        </w:rPr>
        <w:t xml:space="preserve">apply for </w:t>
      </w:r>
      <w:r>
        <w:rPr>
          <w:rFonts w:ascii="Times New Roman" w:hAnsi="Times New Roman" w:cs="Times New Roman"/>
        </w:rPr>
        <w:t>a master's degree!</w:t>
      </w:r>
    </w:p>
    <w:p w14:paraId="1AAEB5D4">
      <w:pPr>
        <w:jc w:val="both"/>
        <w:rPr>
          <w:rFonts w:ascii="Times New Roman" w:hAnsi="Times New Roman" w:cs="Times New Roman"/>
        </w:rPr>
      </w:pPr>
      <w:r>
        <w:rPr>
          <w:rFonts w:ascii="Times New Roman" w:hAnsi="Times New Roman" w:cs="Times New Roman"/>
        </w:rPr>
        <w:t xml:space="preserve">Eva(00:07:34): OK, thank you for your sharing. Next, I would like to ask our student </w:t>
      </w:r>
      <w:r>
        <w:rPr>
          <w:rFonts w:ascii="Times New Roman" w:hAnsi="Times New Roman" w:cs="Times New Roman"/>
          <w:lang w:eastAsia="zh-CN"/>
        </w:rPr>
        <w:t xml:space="preserve">Jin Jing </w:t>
      </w:r>
      <w:r>
        <w:rPr>
          <w:rFonts w:ascii="Times New Roman" w:hAnsi="Times New Roman" w:cs="Times New Roman"/>
        </w:rPr>
        <w:t>to share why you chose to study in Malaysia.</w:t>
      </w:r>
    </w:p>
    <w:p w14:paraId="5700E1A1">
      <w:pPr>
        <w:jc w:val="both"/>
        <w:rPr>
          <w:rFonts w:ascii="Times New Roman" w:hAnsi="Times New Roman" w:cs="Times New Roman"/>
        </w:rPr>
      </w:pPr>
      <w:r>
        <w:rPr>
          <w:rFonts w:ascii="Times New Roman" w:hAnsi="Times New Roman" w:cs="Times New Roman"/>
          <w:lang w:eastAsia="zh-CN"/>
        </w:rPr>
        <w:t xml:space="preserve">Jin Jing </w:t>
      </w:r>
      <w:r>
        <w:rPr>
          <w:rFonts w:ascii="Times New Roman" w:hAnsi="Times New Roman" w:cs="Times New Roman"/>
        </w:rPr>
        <w:t xml:space="preserve">(00:07:54): I think China is too invasive, and the pressure to study is very high. </w:t>
      </w:r>
      <w:r>
        <w:rPr>
          <w:rFonts w:ascii="Times New Roman" w:hAnsi="Times New Roman" w:cs="Times New Roman"/>
          <w:lang w:eastAsia="zh-CN"/>
        </w:rPr>
        <w:t xml:space="preserve">There are </w:t>
      </w:r>
      <w:r>
        <w:rPr>
          <w:rFonts w:ascii="Times New Roman" w:hAnsi="Times New Roman" w:cs="Times New Roman"/>
        </w:rPr>
        <w:t xml:space="preserve">a lot of advertisements </w:t>
      </w:r>
      <w:r>
        <w:rPr>
          <w:rFonts w:ascii="Times New Roman" w:hAnsi="Times New Roman" w:cs="Times New Roman"/>
          <w:lang w:eastAsia="zh-CN"/>
        </w:rPr>
        <w:t xml:space="preserve">in China, </w:t>
      </w:r>
      <w:r>
        <w:rPr>
          <w:rFonts w:ascii="Times New Roman" w:hAnsi="Times New Roman" w:cs="Times New Roman"/>
        </w:rPr>
        <w:t xml:space="preserve">and my parents chose this </w:t>
      </w:r>
      <w:r>
        <w:rPr>
          <w:rFonts w:hint="eastAsia" w:ascii="Times New Roman" w:hAnsi="Times New Roman" w:cs="Times New Roman"/>
          <w:lang w:eastAsia="zh-CN"/>
        </w:rPr>
        <w:t>university</w:t>
      </w:r>
      <w:r>
        <w:rPr>
          <w:rFonts w:ascii="Times New Roman" w:hAnsi="Times New Roman" w:cs="Times New Roman"/>
        </w:rPr>
        <w:t xml:space="preserve"> for me </w:t>
      </w:r>
      <w:r>
        <w:rPr>
          <w:rFonts w:ascii="Times New Roman" w:hAnsi="Times New Roman" w:cs="Times New Roman"/>
          <w:lang w:eastAsia="zh-CN"/>
        </w:rPr>
        <w:t xml:space="preserve">after </w:t>
      </w:r>
      <w:r>
        <w:rPr>
          <w:rFonts w:ascii="Times New Roman" w:hAnsi="Times New Roman" w:cs="Times New Roman"/>
        </w:rPr>
        <w:t xml:space="preserve">they had learned about it. </w:t>
      </w:r>
      <w:r>
        <w:rPr>
          <w:rFonts w:ascii="Times New Roman" w:hAnsi="Times New Roman" w:cs="Times New Roman"/>
          <w:lang w:eastAsia="zh-CN"/>
        </w:rPr>
        <w:t xml:space="preserve">Before I came here, </w:t>
      </w:r>
      <w:r>
        <w:rPr>
          <w:rFonts w:ascii="Times New Roman" w:hAnsi="Times New Roman" w:cs="Times New Roman"/>
        </w:rPr>
        <w:t xml:space="preserve">because my English was not particularly good, I </w:t>
      </w:r>
      <w:r>
        <w:rPr>
          <w:rFonts w:ascii="Times New Roman" w:hAnsi="Times New Roman" w:cs="Times New Roman"/>
          <w:lang w:eastAsia="zh-CN"/>
        </w:rPr>
        <w:t xml:space="preserve">usually </w:t>
      </w:r>
      <w:r>
        <w:rPr>
          <w:rFonts w:ascii="Times New Roman" w:hAnsi="Times New Roman" w:cs="Times New Roman"/>
        </w:rPr>
        <w:t>watched more American dramas. I downloaded</w:t>
      </w:r>
      <w:r>
        <w:rPr>
          <w:rFonts w:ascii="Times New Roman" w:hAnsi="Times New Roman" w:cs="Times New Roman"/>
          <w:lang w:eastAsia="zh-CN"/>
        </w:rPr>
        <w:t xml:space="preserve"> a lot of vocabulary </w:t>
      </w:r>
      <w:r>
        <w:rPr>
          <w:rFonts w:ascii="Times New Roman" w:hAnsi="Times New Roman" w:cs="Times New Roman"/>
        </w:rPr>
        <w:t>memorisation software to improve my English</w:t>
      </w:r>
      <w:r>
        <w:rPr>
          <w:rFonts w:ascii="Times New Roman" w:hAnsi="Times New Roman" w:cs="Times New Roman"/>
          <w:lang w:eastAsia="zh-CN"/>
        </w:rPr>
        <w:t xml:space="preserve"> and </w:t>
      </w:r>
      <w:r>
        <w:rPr>
          <w:rFonts w:ascii="Times New Roman" w:hAnsi="Times New Roman" w:cs="Times New Roman"/>
        </w:rPr>
        <w:t xml:space="preserve">enrolled in one-on-one speaking </w:t>
      </w:r>
      <w:r>
        <w:rPr>
          <w:rFonts w:ascii="Times New Roman" w:hAnsi="Times New Roman" w:cs="Times New Roman"/>
          <w:lang w:eastAsia="zh-CN"/>
        </w:rPr>
        <w:t xml:space="preserve">classes </w:t>
      </w:r>
      <w:r>
        <w:rPr>
          <w:rFonts w:ascii="Times New Roman" w:hAnsi="Times New Roman" w:cs="Times New Roman"/>
        </w:rPr>
        <w:t xml:space="preserve">with a </w:t>
      </w:r>
      <w:r>
        <w:rPr>
          <w:rFonts w:ascii="Times New Roman" w:hAnsi="Times New Roman" w:cs="Times New Roman"/>
          <w:lang w:eastAsia="zh-CN"/>
        </w:rPr>
        <w:t>tutor</w:t>
      </w:r>
      <w:r>
        <w:rPr>
          <w:rFonts w:ascii="Times New Roman" w:hAnsi="Times New Roman" w:cs="Times New Roman"/>
        </w:rPr>
        <w:t xml:space="preserve">. </w:t>
      </w:r>
      <w:r>
        <w:rPr>
          <w:rFonts w:ascii="Times New Roman" w:hAnsi="Times New Roman" w:cs="Times New Roman"/>
          <w:lang w:eastAsia="zh-CN"/>
        </w:rPr>
        <w:t xml:space="preserve">In addition, I </w:t>
      </w:r>
      <w:r>
        <w:rPr>
          <w:rFonts w:ascii="Times New Roman" w:hAnsi="Times New Roman" w:cs="Times New Roman"/>
        </w:rPr>
        <w:t>searched the Internet for information on the food and cultural differences in Malaysia.</w:t>
      </w:r>
    </w:p>
    <w:p w14:paraId="368E33F6">
      <w:pPr>
        <w:jc w:val="both"/>
        <w:rPr>
          <w:rFonts w:ascii="Times New Roman" w:hAnsi="Times New Roman" w:cs="Times New Roman"/>
        </w:rPr>
      </w:pPr>
      <w:r>
        <w:rPr>
          <w:rFonts w:ascii="Times New Roman" w:hAnsi="Times New Roman" w:cs="Times New Roman"/>
        </w:rPr>
        <w:t>Eva(00:09:02): OK, thanks for sharing</w:t>
      </w:r>
      <w:r>
        <w:rPr>
          <w:rFonts w:ascii="Times New Roman" w:hAnsi="Times New Roman" w:cs="Times New Roman"/>
          <w:lang w:eastAsia="zh-CN"/>
        </w:rPr>
        <w:t xml:space="preserve">. </w:t>
      </w:r>
      <w:r>
        <w:rPr>
          <w:rFonts w:ascii="Times New Roman" w:hAnsi="Times New Roman" w:cs="Times New Roman"/>
        </w:rPr>
        <w:t xml:space="preserve">So, next, would you please ask </w:t>
      </w:r>
      <w:r>
        <w:rPr>
          <w:rFonts w:ascii="Times New Roman" w:hAnsi="Times New Roman" w:cs="Times New Roman"/>
          <w:lang w:eastAsia="zh-CN"/>
        </w:rPr>
        <w:t xml:space="preserve">Xiao Yue </w:t>
      </w:r>
      <w:r>
        <w:rPr>
          <w:rFonts w:ascii="Times New Roman" w:hAnsi="Times New Roman" w:cs="Times New Roman"/>
        </w:rPr>
        <w:t xml:space="preserve">to share the reason why you came to </w:t>
      </w:r>
      <w:r>
        <w:rPr>
          <w:rFonts w:ascii="Times New Roman" w:hAnsi="Times New Roman" w:cs="Times New Roman"/>
          <w:lang w:eastAsia="zh-CN"/>
        </w:rPr>
        <w:t xml:space="preserve">study in </w:t>
      </w:r>
      <w:r>
        <w:rPr>
          <w:rFonts w:ascii="Times New Roman" w:hAnsi="Times New Roman" w:cs="Times New Roman"/>
        </w:rPr>
        <w:t>Malaysia?</w:t>
      </w:r>
    </w:p>
    <w:p w14:paraId="1EF1AEC4">
      <w:pPr>
        <w:jc w:val="both"/>
        <w:rPr>
          <w:rFonts w:ascii="Times New Roman" w:hAnsi="Times New Roman" w:cs="Times New Roman"/>
        </w:rPr>
      </w:pPr>
      <w:r>
        <w:rPr>
          <w:rFonts w:ascii="Times New Roman" w:hAnsi="Times New Roman" w:cs="Times New Roman"/>
          <w:lang w:eastAsia="zh-CN"/>
        </w:rPr>
        <w:t xml:space="preserve">Xinrui Yue </w:t>
      </w:r>
      <w:r>
        <w:rPr>
          <w:rFonts w:ascii="Times New Roman" w:hAnsi="Times New Roman" w:cs="Times New Roman"/>
        </w:rPr>
        <w:t xml:space="preserve">(00:09:14): The first reason is that the cost is low, </w:t>
      </w:r>
      <w:r>
        <w:rPr>
          <w:rFonts w:ascii="Times New Roman" w:hAnsi="Times New Roman" w:cs="Times New Roman"/>
          <w:lang w:eastAsia="zh-CN"/>
        </w:rPr>
        <w:t xml:space="preserve">and I </w:t>
      </w:r>
      <w:r>
        <w:rPr>
          <w:rFonts w:ascii="Times New Roman" w:hAnsi="Times New Roman" w:cs="Times New Roman"/>
        </w:rPr>
        <w:t>can afford it</w:t>
      </w:r>
      <w:r>
        <w:rPr>
          <w:rFonts w:ascii="Times New Roman" w:hAnsi="Times New Roman" w:cs="Times New Roman"/>
          <w:lang w:eastAsia="zh-CN"/>
        </w:rPr>
        <w:t xml:space="preserve">. The </w:t>
      </w:r>
      <w:r>
        <w:rPr>
          <w:rFonts w:ascii="Times New Roman" w:hAnsi="Times New Roman" w:cs="Times New Roman"/>
        </w:rPr>
        <w:t xml:space="preserve">second is that Malaysian </w:t>
      </w:r>
      <w:r>
        <w:rPr>
          <w:rFonts w:ascii="Times New Roman" w:hAnsi="Times New Roman" w:cs="Times New Roman"/>
          <w:lang w:eastAsia="zh-CN"/>
        </w:rPr>
        <w:t xml:space="preserve">colleges and universities </w:t>
      </w:r>
      <w:r>
        <w:rPr>
          <w:rFonts w:ascii="Times New Roman" w:hAnsi="Times New Roman" w:cs="Times New Roman"/>
        </w:rPr>
        <w:t>accept post-secondary education, so I came.</w:t>
      </w:r>
    </w:p>
    <w:p w14:paraId="130BAE2B">
      <w:pPr>
        <w:jc w:val="both"/>
        <w:rPr>
          <w:rFonts w:ascii="Times New Roman" w:hAnsi="Times New Roman" w:cs="Times New Roman"/>
        </w:rPr>
      </w:pPr>
      <w:r>
        <w:rPr>
          <w:rFonts w:ascii="Times New Roman" w:hAnsi="Times New Roman" w:cs="Times New Roman"/>
        </w:rPr>
        <w:t>Eva (00:09:33): And did you prepare for the study before?</w:t>
      </w:r>
    </w:p>
    <w:p w14:paraId="57A07B71">
      <w:pPr>
        <w:jc w:val="both"/>
        <w:rPr>
          <w:rFonts w:ascii="Times New Roman" w:hAnsi="Times New Roman" w:cs="Times New Roman"/>
        </w:rPr>
      </w:pPr>
      <w:r>
        <w:rPr>
          <w:rFonts w:ascii="Times New Roman" w:hAnsi="Times New Roman" w:cs="Times New Roman"/>
          <w:lang w:eastAsia="zh-CN"/>
        </w:rPr>
        <w:t>Yue Xinrui</w:t>
      </w:r>
      <w:r>
        <w:rPr>
          <w:rFonts w:ascii="Times New Roman" w:hAnsi="Times New Roman" w:cs="Times New Roman"/>
        </w:rPr>
        <w:t>(00:09:38): The academic preparation is that I went to the English closed course before I came here. Then, there is not much expectation, which is to graduate on the line successfully.</w:t>
      </w:r>
    </w:p>
    <w:p w14:paraId="491ABBBF">
      <w:pPr>
        <w:jc w:val="both"/>
        <w:rPr>
          <w:rFonts w:ascii="Times New Roman" w:hAnsi="Times New Roman" w:cs="Times New Roman"/>
        </w:rPr>
      </w:pPr>
      <w:r>
        <w:rPr>
          <w:rFonts w:ascii="Times New Roman" w:hAnsi="Times New Roman" w:cs="Times New Roman"/>
        </w:rPr>
        <w:t xml:space="preserve">Eva(00:09:50): Definitely. Do you plan to stay and work in </w:t>
      </w:r>
      <w:r>
        <w:rPr>
          <w:rFonts w:ascii="Times New Roman" w:hAnsi="Times New Roman" w:cs="Times New Roman"/>
          <w:lang w:eastAsia="zh-CN"/>
        </w:rPr>
        <w:t xml:space="preserve">Malaysia </w:t>
      </w:r>
      <w:r>
        <w:rPr>
          <w:rFonts w:ascii="Times New Roman" w:hAnsi="Times New Roman" w:cs="Times New Roman"/>
        </w:rPr>
        <w:t>or return to your home country after you graduate?</w:t>
      </w:r>
    </w:p>
    <w:p w14:paraId="08C0DE1E">
      <w:pPr>
        <w:jc w:val="both"/>
        <w:rPr>
          <w:rFonts w:ascii="Times New Roman" w:hAnsi="Times New Roman" w:cs="Times New Roman"/>
        </w:rPr>
      </w:pPr>
      <w:r>
        <w:rPr>
          <w:rFonts w:ascii="Times New Roman" w:hAnsi="Times New Roman" w:cs="Times New Roman"/>
          <w:lang w:eastAsia="zh-CN"/>
        </w:rPr>
        <w:t xml:space="preserve">Yue Xinrui </w:t>
      </w:r>
      <w:r>
        <w:rPr>
          <w:rFonts w:ascii="Times New Roman" w:hAnsi="Times New Roman" w:cs="Times New Roman"/>
        </w:rPr>
        <w:t>(00:09:56): That's certainly going back.</w:t>
      </w:r>
    </w:p>
    <w:p w14:paraId="380D39C2">
      <w:pPr>
        <w:jc w:val="both"/>
        <w:rPr>
          <w:rFonts w:ascii="Times New Roman" w:hAnsi="Times New Roman" w:cs="Times New Roman"/>
        </w:rPr>
      </w:pPr>
      <w:r>
        <w:rPr>
          <w:rFonts w:ascii="Times New Roman" w:hAnsi="Times New Roman" w:cs="Times New Roman"/>
        </w:rPr>
        <w:t>Eva(00:09:58): OK, what about you, Rui? Why did you choose to come to UKM to study Media?</w:t>
      </w:r>
    </w:p>
    <w:p w14:paraId="0257BB7C">
      <w:pPr>
        <w:jc w:val="both"/>
        <w:rPr>
          <w:rFonts w:ascii="Times New Roman" w:hAnsi="Times New Roman" w:cs="Times New Roman"/>
        </w:rPr>
      </w:pPr>
      <w:r>
        <w:rPr>
          <w:rFonts w:ascii="Times New Roman" w:hAnsi="Times New Roman" w:cs="Times New Roman"/>
        </w:rPr>
        <w:t xml:space="preserve">Xu Rui (00:10:06): Like Hu, I was an art student in high school, but he was a choreographer, </w:t>
      </w:r>
      <w:r>
        <w:rPr>
          <w:rFonts w:ascii="Times New Roman" w:hAnsi="Times New Roman" w:cs="Times New Roman"/>
          <w:lang w:eastAsia="zh-CN"/>
        </w:rPr>
        <w:t xml:space="preserve">and </w:t>
      </w:r>
      <w:r>
        <w:rPr>
          <w:rFonts w:ascii="Times New Roman" w:hAnsi="Times New Roman" w:cs="Times New Roman"/>
        </w:rPr>
        <w:t>I was a broadcaster and performer</w:t>
      </w:r>
      <w:r>
        <w:rPr>
          <w:rFonts w:ascii="Times New Roman" w:hAnsi="Times New Roman" w:cs="Times New Roman"/>
          <w:lang w:eastAsia="zh-CN"/>
        </w:rPr>
        <w:t>. In the beginning, I just wanted to change to a new environment; I didn't set a country to study in; I</w:t>
      </w:r>
      <w:r>
        <w:rPr>
          <w:rFonts w:ascii="Times New Roman" w:hAnsi="Times New Roman" w:cs="Times New Roman"/>
        </w:rPr>
        <w:t xml:space="preserve"> just wanted to have </w:t>
      </w:r>
      <w:r>
        <w:rPr>
          <w:rFonts w:ascii="Times New Roman" w:hAnsi="Times New Roman" w:cs="Times New Roman"/>
          <w:lang w:eastAsia="zh-CN"/>
        </w:rPr>
        <w:t xml:space="preserve">a </w:t>
      </w:r>
      <w:r>
        <w:rPr>
          <w:rFonts w:ascii="Times New Roman" w:hAnsi="Times New Roman" w:cs="Times New Roman"/>
        </w:rPr>
        <w:t xml:space="preserve">chance to go out. The first thing I considered was the security </w:t>
      </w:r>
      <w:r>
        <w:rPr>
          <w:rFonts w:ascii="Times New Roman" w:hAnsi="Times New Roman" w:cs="Times New Roman"/>
          <w:lang w:eastAsia="zh-CN"/>
        </w:rPr>
        <w:t xml:space="preserve">issue, followed by the </w:t>
      </w:r>
      <w:r>
        <w:rPr>
          <w:rFonts w:ascii="Times New Roman" w:hAnsi="Times New Roman" w:cs="Times New Roman"/>
        </w:rPr>
        <w:t xml:space="preserve">budget and </w:t>
      </w:r>
      <w:r>
        <w:rPr>
          <w:rFonts w:ascii="Times New Roman" w:hAnsi="Times New Roman" w:cs="Times New Roman"/>
          <w:lang w:eastAsia="zh-CN"/>
        </w:rPr>
        <w:t xml:space="preserve">whether my ability matched. I </w:t>
      </w:r>
      <w:r>
        <w:rPr>
          <w:rFonts w:ascii="Times New Roman" w:hAnsi="Times New Roman" w:cs="Times New Roman"/>
        </w:rPr>
        <w:t xml:space="preserve">didn't go to </w:t>
      </w:r>
      <w:r>
        <w:rPr>
          <w:rFonts w:ascii="Times New Roman" w:hAnsi="Times New Roman" w:cs="Times New Roman"/>
          <w:lang w:eastAsia="zh-CN"/>
        </w:rPr>
        <w:t xml:space="preserve">school in </w:t>
      </w:r>
      <w:r>
        <w:rPr>
          <w:rFonts w:ascii="Times New Roman" w:hAnsi="Times New Roman" w:cs="Times New Roman"/>
        </w:rPr>
        <w:t xml:space="preserve">the last semester of high school, so I studied English </w:t>
      </w:r>
      <w:r>
        <w:rPr>
          <w:rFonts w:ascii="Times New Roman" w:hAnsi="Times New Roman" w:cs="Times New Roman"/>
          <w:lang w:eastAsia="zh-CN"/>
        </w:rPr>
        <w:t>at home</w:t>
      </w:r>
      <w:r>
        <w:rPr>
          <w:rFonts w:ascii="Times New Roman" w:hAnsi="Times New Roman" w:cs="Times New Roman"/>
        </w:rPr>
        <w:t xml:space="preserve"> and </w:t>
      </w:r>
      <w:r>
        <w:rPr>
          <w:rFonts w:ascii="Times New Roman" w:hAnsi="Times New Roman" w:cs="Times New Roman"/>
          <w:lang w:eastAsia="zh-CN"/>
        </w:rPr>
        <w:t xml:space="preserve">passed the language exam after </w:t>
      </w:r>
      <w:r>
        <w:rPr>
          <w:rFonts w:ascii="Times New Roman" w:hAnsi="Times New Roman" w:cs="Times New Roman"/>
        </w:rPr>
        <w:t xml:space="preserve">almost 5 months of </w:t>
      </w:r>
      <w:r>
        <w:rPr>
          <w:rFonts w:ascii="Times New Roman" w:hAnsi="Times New Roman" w:cs="Times New Roman"/>
          <w:lang w:eastAsia="zh-CN"/>
        </w:rPr>
        <w:t>self-study</w:t>
      </w:r>
      <w:r>
        <w:rPr>
          <w:rFonts w:ascii="Times New Roman" w:hAnsi="Times New Roman" w:cs="Times New Roman"/>
        </w:rPr>
        <w:t xml:space="preserve">. </w:t>
      </w:r>
      <w:r>
        <w:rPr>
          <w:rFonts w:ascii="Times New Roman" w:hAnsi="Times New Roman" w:cs="Times New Roman"/>
          <w:lang w:eastAsia="zh-CN"/>
        </w:rPr>
        <w:t xml:space="preserve">It wasn't </w:t>
      </w:r>
      <w:r>
        <w:rPr>
          <w:rFonts w:ascii="Times New Roman" w:hAnsi="Times New Roman" w:cs="Times New Roman"/>
        </w:rPr>
        <w:t xml:space="preserve">my family that arranged for </w:t>
      </w:r>
      <w:r>
        <w:rPr>
          <w:rFonts w:ascii="Times New Roman" w:hAnsi="Times New Roman" w:cs="Times New Roman"/>
          <w:lang w:eastAsia="zh-CN"/>
        </w:rPr>
        <w:t xml:space="preserve">me to study abroad </w:t>
      </w:r>
      <w:r>
        <w:rPr>
          <w:rFonts w:ascii="Times New Roman" w:hAnsi="Times New Roman" w:cs="Times New Roman"/>
        </w:rPr>
        <w:t>at that time. I</w:t>
      </w:r>
      <w:r>
        <w:rPr>
          <w:rFonts w:ascii="Times New Roman" w:hAnsi="Times New Roman" w:cs="Times New Roman"/>
          <w:lang w:eastAsia="zh-CN"/>
        </w:rPr>
        <w:t xml:space="preserve"> was more</w:t>
      </w:r>
      <w:r>
        <w:rPr>
          <w:rFonts w:ascii="Times New Roman" w:hAnsi="Times New Roman" w:cs="Times New Roman"/>
        </w:rPr>
        <w:t xml:space="preserve"> insistent on </w:t>
      </w:r>
      <w:r>
        <w:rPr>
          <w:rFonts w:ascii="Times New Roman" w:hAnsi="Times New Roman" w:cs="Times New Roman"/>
          <w:lang w:eastAsia="zh-CN"/>
        </w:rPr>
        <w:t xml:space="preserve">wanting to go out and see for </w:t>
      </w:r>
      <w:r>
        <w:rPr>
          <w:rFonts w:ascii="Times New Roman" w:hAnsi="Times New Roman" w:cs="Times New Roman"/>
        </w:rPr>
        <w:t>myself.</w:t>
      </w:r>
    </w:p>
    <w:p w14:paraId="5E9F3076">
      <w:pPr>
        <w:jc w:val="both"/>
        <w:rPr>
          <w:rFonts w:ascii="Times New Roman" w:hAnsi="Times New Roman" w:cs="Times New Roman"/>
        </w:rPr>
      </w:pPr>
      <w:r>
        <w:rPr>
          <w:rFonts w:ascii="Times New Roman" w:hAnsi="Times New Roman" w:cs="Times New Roman"/>
        </w:rPr>
        <w:t>Eva (00:11:17): What do you think about security after you came to Malaysia?</w:t>
      </w:r>
    </w:p>
    <w:p w14:paraId="781AF311">
      <w:pPr>
        <w:jc w:val="both"/>
        <w:rPr>
          <w:rFonts w:ascii="Times New Roman" w:hAnsi="Times New Roman" w:cs="Times New Roman"/>
        </w:rPr>
      </w:pPr>
      <w:r>
        <w:rPr>
          <w:rFonts w:ascii="Times New Roman" w:hAnsi="Times New Roman" w:cs="Times New Roman"/>
        </w:rPr>
        <w:t xml:space="preserve">Xu Rui (00:11:22): I think it's </w:t>
      </w:r>
      <w:r>
        <w:rPr>
          <w:rFonts w:ascii="Times New Roman" w:hAnsi="Times New Roman" w:cs="Times New Roman"/>
          <w:lang w:eastAsia="zh-CN"/>
        </w:rPr>
        <w:t xml:space="preserve">still </w:t>
      </w:r>
      <w:r>
        <w:rPr>
          <w:rFonts w:ascii="Times New Roman" w:hAnsi="Times New Roman" w:cs="Times New Roman"/>
        </w:rPr>
        <w:t>OK, right?</w:t>
      </w:r>
    </w:p>
    <w:p w14:paraId="053136BB">
      <w:pPr>
        <w:jc w:val="both"/>
        <w:rPr>
          <w:rFonts w:ascii="Times New Roman" w:hAnsi="Times New Roman" w:cs="Times New Roman"/>
        </w:rPr>
      </w:pPr>
      <w:r>
        <w:rPr>
          <w:rFonts w:ascii="Times New Roman" w:hAnsi="Times New Roman" w:cs="Times New Roman"/>
        </w:rPr>
        <w:t xml:space="preserve">Eva (00:11:28): Do you have any plans </w:t>
      </w:r>
      <w:r>
        <w:rPr>
          <w:rFonts w:ascii="Times New Roman" w:hAnsi="Times New Roman" w:cs="Times New Roman"/>
          <w:lang w:eastAsia="zh-CN"/>
        </w:rPr>
        <w:t xml:space="preserve">for </w:t>
      </w:r>
      <w:r>
        <w:rPr>
          <w:rFonts w:ascii="Times New Roman" w:hAnsi="Times New Roman" w:cs="Times New Roman"/>
        </w:rPr>
        <w:t>further education?</w:t>
      </w:r>
    </w:p>
    <w:p w14:paraId="06D699F6">
      <w:pPr>
        <w:jc w:val="both"/>
        <w:rPr>
          <w:rFonts w:ascii="Times New Roman" w:hAnsi="Times New Roman" w:cs="Times New Roman"/>
        </w:rPr>
      </w:pPr>
      <w:r>
        <w:rPr>
          <w:rFonts w:ascii="Times New Roman" w:hAnsi="Times New Roman" w:cs="Times New Roman"/>
        </w:rPr>
        <w:t>Rui Xu (00:11:34): For me, it's just taking one step at a time.</w:t>
      </w:r>
    </w:p>
    <w:p w14:paraId="3E4E74D3">
      <w:pPr>
        <w:jc w:val="both"/>
        <w:rPr>
          <w:rFonts w:ascii="Times New Roman" w:hAnsi="Times New Roman" w:cs="Times New Roman"/>
        </w:rPr>
      </w:pPr>
      <w:r>
        <w:rPr>
          <w:rFonts w:ascii="Times New Roman" w:hAnsi="Times New Roman" w:cs="Times New Roman"/>
        </w:rPr>
        <w:t>Eva(00:11:41): OK</w:t>
      </w:r>
      <w:r>
        <w:rPr>
          <w:rFonts w:ascii="Times New Roman" w:hAnsi="Times New Roman" w:cs="Times New Roman"/>
          <w:lang w:eastAsia="zh-CN"/>
        </w:rPr>
        <w:t xml:space="preserve">, </w:t>
      </w:r>
      <w:r>
        <w:rPr>
          <w:rFonts w:ascii="Times New Roman" w:hAnsi="Times New Roman" w:cs="Times New Roman"/>
        </w:rPr>
        <w:t>thanks</w:t>
      </w:r>
      <w:r>
        <w:rPr>
          <w:rFonts w:ascii="Times New Roman" w:hAnsi="Times New Roman" w:cs="Times New Roman"/>
          <w:lang w:eastAsia="zh-CN"/>
        </w:rPr>
        <w:t xml:space="preserve">. </w:t>
      </w:r>
      <w:r>
        <w:rPr>
          <w:rFonts w:ascii="Times New Roman" w:hAnsi="Times New Roman" w:cs="Times New Roman"/>
        </w:rPr>
        <w:t xml:space="preserve">Lastly, would you ask Li Yan to share why you chose to </w:t>
      </w:r>
      <w:r>
        <w:rPr>
          <w:rFonts w:ascii="Times New Roman" w:hAnsi="Times New Roman" w:cs="Times New Roman"/>
          <w:lang w:eastAsia="zh-CN"/>
        </w:rPr>
        <w:t xml:space="preserve">study in </w:t>
      </w:r>
      <w:r>
        <w:rPr>
          <w:rFonts w:ascii="Times New Roman" w:hAnsi="Times New Roman" w:cs="Times New Roman"/>
        </w:rPr>
        <w:t>Malaya?</w:t>
      </w:r>
    </w:p>
    <w:p w14:paraId="20E44514">
      <w:pPr>
        <w:jc w:val="both"/>
        <w:rPr>
          <w:rFonts w:ascii="Times New Roman" w:hAnsi="Times New Roman" w:cs="Times New Roman"/>
        </w:rPr>
      </w:pPr>
      <w:r>
        <w:rPr>
          <w:rFonts w:ascii="Times New Roman" w:hAnsi="Times New Roman" w:cs="Times New Roman"/>
        </w:rPr>
        <w:t>YAN LI (00:11:57): I wanted to study abroad, so I applied. I did my research,</w:t>
      </w:r>
      <w:r>
        <w:rPr>
          <w:rFonts w:ascii="Times New Roman" w:hAnsi="Times New Roman" w:cs="Times New Roman"/>
          <w:lang w:eastAsia="zh-CN"/>
        </w:rPr>
        <w:t xml:space="preserve"> and my family </w:t>
      </w:r>
      <w:r>
        <w:rPr>
          <w:rFonts w:ascii="Times New Roman" w:hAnsi="Times New Roman" w:cs="Times New Roman"/>
        </w:rPr>
        <w:t xml:space="preserve">was very supportive of my idea, </w:t>
      </w:r>
      <w:r>
        <w:rPr>
          <w:rFonts w:ascii="Times New Roman" w:hAnsi="Times New Roman" w:cs="Times New Roman"/>
          <w:lang w:eastAsia="zh-CN"/>
        </w:rPr>
        <w:t xml:space="preserve">so I came to </w:t>
      </w:r>
      <w:r>
        <w:rPr>
          <w:rFonts w:ascii="Times New Roman" w:hAnsi="Times New Roman" w:cs="Times New Roman"/>
        </w:rPr>
        <w:t xml:space="preserve">Malaysia </w:t>
      </w:r>
      <w:r>
        <w:rPr>
          <w:rFonts w:ascii="Times New Roman" w:hAnsi="Times New Roman" w:cs="Times New Roman"/>
          <w:lang w:eastAsia="zh-CN"/>
        </w:rPr>
        <w:t>to study</w:t>
      </w:r>
      <w:r>
        <w:rPr>
          <w:rFonts w:ascii="Times New Roman" w:hAnsi="Times New Roman" w:cs="Times New Roman"/>
        </w:rPr>
        <w:t>. If the most important thing was the support of my family, this aspect is important; if my family was not supportive at that time, I may not even have come over.</w:t>
      </w:r>
    </w:p>
    <w:p w14:paraId="0BA29F98">
      <w:pPr>
        <w:jc w:val="both"/>
        <w:rPr>
          <w:rFonts w:ascii="Times New Roman" w:hAnsi="Times New Roman" w:cs="Times New Roman"/>
        </w:rPr>
      </w:pPr>
      <w:r>
        <w:rPr>
          <w:rFonts w:ascii="Times New Roman" w:hAnsi="Times New Roman" w:cs="Times New Roman"/>
        </w:rPr>
        <w:t xml:space="preserve">Eva (00:15:25): Like when you first came to Malaysia, what was your </w:t>
      </w:r>
      <w:r>
        <w:rPr>
          <w:rFonts w:ascii="Times New Roman" w:hAnsi="Times New Roman" w:cs="Times New Roman"/>
          <w:lang w:eastAsia="zh-CN"/>
        </w:rPr>
        <w:t xml:space="preserve">initial schooling </w:t>
      </w:r>
      <w:r>
        <w:rPr>
          <w:rFonts w:ascii="Times New Roman" w:hAnsi="Times New Roman" w:cs="Times New Roman"/>
        </w:rPr>
        <w:t xml:space="preserve">experience like? What were your feelings </w:t>
      </w:r>
      <w:r>
        <w:rPr>
          <w:rFonts w:ascii="Times New Roman" w:hAnsi="Times New Roman" w:cs="Times New Roman"/>
          <w:lang w:eastAsia="zh-CN"/>
        </w:rPr>
        <w:t xml:space="preserve">about </w:t>
      </w:r>
      <w:r>
        <w:rPr>
          <w:rFonts w:ascii="Times New Roman" w:hAnsi="Times New Roman" w:cs="Times New Roman"/>
        </w:rPr>
        <w:t>the education model and life over here?</w:t>
      </w:r>
    </w:p>
    <w:p w14:paraId="0EE0F74A">
      <w:pPr>
        <w:jc w:val="both"/>
        <w:rPr>
          <w:rFonts w:ascii="Times New Roman" w:hAnsi="Times New Roman" w:cs="Times New Roman"/>
        </w:rPr>
      </w:pPr>
      <w:r>
        <w:rPr>
          <w:rFonts w:ascii="Times New Roman" w:hAnsi="Times New Roman" w:cs="Times New Roman"/>
        </w:rPr>
        <w:t xml:space="preserve">YAN LI (00:15:33): I generally feel that Malaysia is a diverse </w:t>
      </w:r>
      <w:r>
        <w:rPr>
          <w:rFonts w:ascii="Times New Roman" w:hAnsi="Times New Roman" w:cs="Times New Roman"/>
          <w:lang w:eastAsia="zh-CN"/>
        </w:rPr>
        <w:t xml:space="preserve">country and </w:t>
      </w:r>
      <w:r>
        <w:rPr>
          <w:rFonts w:ascii="Times New Roman" w:hAnsi="Times New Roman" w:cs="Times New Roman"/>
        </w:rPr>
        <w:t xml:space="preserve">admire its inclusion. Everyone </w:t>
      </w:r>
      <w:r>
        <w:rPr>
          <w:rFonts w:ascii="Times New Roman" w:hAnsi="Times New Roman" w:cs="Times New Roman"/>
          <w:lang w:eastAsia="zh-CN"/>
        </w:rPr>
        <w:t xml:space="preserve">I meet here </w:t>
      </w:r>
      <w:r>
        <w:rPr>
          <w:rFonts w:ascii="Times New Roman" w:hAnsi="Times New Roman" w:cs="Times New Roman"/>
        </w:rPr>
        <w:t>is very kind</w:t>
      </w:r>
      <w:r>
        <w:rPr>
          <w:rFonts w:ascii="Times New Roman" w:hAnsi="Times New Roman" w:cs="Times New Roman"/>
          <w:lang w:eastAsia="zh-CN"/>
        </w:rPr>
        <w:t xml:space="preserve">. Before </w:t>
      </w:r>
      <w:r>
        <w:rPr>
          <w:rFonts w:ascii="Times New Roman" w:hAnsi="Times New Roman" w:cs="Times New Roman"/>
        </w:rPr>
        <w:t xml:space="preserve">I came to </w:t>
      </w:r>
      <w:r>
        <w:rPr>
          <w:rFonts w:ascii="Times New Roman" w:hAnsi="Times New Roman" w:cs="Times New Roman"/>
          <w:lang w:eastAsia="zh-CN"/>
        </w:rPr>
        <w:t>Malaysia</w:t>
      </w:r>
      <w:r>
        <w:rPr>
          <w:rFonts w:ascii="Times New Roman" w:hAnsi="Times New Roman" w:cs="Times New Roman"/>
        </w:rPr>
        <w:t>, my parents felt it was very dangerous here and told me to be careful and not go out at night</w:t>
      </w:r>
      <w:r>
        <w:rPr>
          <w:rFonts w:ascii="Times New Roman" w:hAnsi="Times New Roman" w:cs="Times New Roman"/>
          <w:lang w:eastAsia="zh-CN"/>
        </w:rPr>
        <w:t xml:space="preserve">. </w:t>
      </w:r>
      <w:r>
        <w:rPr>
          <w:rFonts w:ascii="Times New Roman" w:hAnsi="Times New Roman" w:cs="Times New Roman"/>
        </w:rPr>
        <w:t xml:space="preserve">But after I came here, I felt that the people here are very nice; so far, both the local </w:t>
      </w:r>
      <w:r>
        <w:rPr>
          <w:rFonts w:ascii="Times New Roman" w:hAnsi="Times New Roman" w:cs="Times New Roman"/>
          <w:lang w:eastAsia="zh-CN"/>
        </w:rPr>
        <w:t xml:space="preserve">Malays </w:t>
      </w:r>
      <w:r>
        <w:rPr>
          <w:rFonts w:ascii="Times New Roman" w:hAnsi="Times New Roman" w:cs="Times New Roman"/>
        </w:rPr>
        <w:t xml:space="preserve">and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are very kind. </w:t>
      </w:r>
      <w:r>
        <w:rPr>
          <w:rFonts w:ascii="Times New Roman" w:hAnsi="Times New Roman" w:cs="Times New Roman"/>
          <w:lang w:eastAsia="zh-CN"/>
        </w:rPr>
        <w:t xml:space="preserve">However, </w:t>
      </w:r>
      <w:r>
        <w:rPr>
          <w:rFonts w:ascii="Times New Roman" w:hAnsi="Times New Roman" w:cs="Times New Roman"/>
        </w:rPr>
        <w:t xml:space="preserve">the pace of life here in </w:t>
      </w:r>
      <w:r>
        <w:rPr>
          <w:rFonts w:ascii="Times New Roman" w:hAnsi="Times New Roman" w:cs="Times New Roman"/>
          <w:lang w:eastAsia="zh-CN"/>
        </w:rPr>
        <w:t xml:space="preserve">Malaysia </w:t>
      </w:r>
      <w:r>
        <w:rPr>
          <w:rFonts w:ascii="Times New Roman" w:hAnsi="Times New Roman" w:cs="Times New Roman"/>
        </w:rPr>
        <w:t xml:space="preserve">is slow, and the work efficiency </w:t>
      </w:r>
      <w:r>
        <w:rPr>
          <w:rFonts w:ascii="Times New Roman" w:hAnsi="Times New Roman" w:cs="Times New Roman"/>
          <w:lang w:eastAsia="zh-CN"/>
        </w:rPr>
        <w:t>is also very slow</w:t>
      </w:r>
      <w:r>
        <w:rPr>
          <w:rFonts w:ascii="Times New Roman" w:hAnsi="Times New Roman" w:cs="Times New Roman"/>
        </w:rPr>
        <w:t xml:space="preserve">. I feel that it is much lower than the domestic </w:t>
      </w:r>
      <w:r>
        <w:rPr>
          <w:rFonts w:ascii="Times New Roman" w:hAnsi="Times New Roman" w:cs="Times New Roman"/>
          <w:lang w:eastAsia="zh-CN"/>
        </w:rPr>
        <w:t>efficiency</w:t>
      </w:r>
      <w:r>
        <w:rPr>
          <w:rFonts w:ascii="Times New Roman" w:hAnsi="Times New Roman" w:cs="Times New Roman"/>
        </w:rPr>
        <w:t>.</w:t>
      </w:r>
    </w:p>
    <w:p w14:paraId="5D5CD3EE">
      <w:pPr>
        <w:jc w:val="both"/>
        <w:rPr>
          <w:rFonts w:ascii="Times New Roman" w:hAnsi="Times New Roman" w:cs="Times New Roman"/>
        </w:rPr>
      </w:pPr>
      <w:r>
        <w:rPr>
          <w:rFonts w:ascii="Times New Roman" w:hAnsi="Times New Roman" w:cs="Times New Roman"/>
        </w:rPr>
        <w:t xml:space="preserve">Eva (00:16:37): </w:t>
      </w:r>
      <w:r>
        <w:rPr>
          <w:rFonts w:ascii="Times New Roman" w:hAnsi="Times New Roman" w:cs="Times New Roman"/>
          <w:lang w:eastAsia="zh-CN"/>
        </w:rPr>
        <w:t xml:space="preserve">So, are </w:t>
      </w:r>
      <w:r>
        <w:rPr>
          <w:rFonts w:ascii="Times New Roman" w:hAnsi="Times New Roman" w:cs="Times New Roman"/>
        </w:rPr>
        <w:t xml:space="preserve">you comfortable with that pace of work </w:t>
      </w:r>
      <w:r>
        <w:rPr>
          <w:rFonts w:ascii="Times New Roman" w:hAnsi="Times New Roman" w:cs="Times New Roman"/>
          <w:lang w:eastAsia="zh-CN"/>
        </w:rPr>
        <w:t>now</w:t>
      </w:r>
      <w:r>
        <w:rPr>
          <w:rFonts w:ascii="Times New Roman" w:hAnsi="Times New Roman" w:cs="Times New Roman"/>
        </w:rPr>
        <w:t>?</w:t>
      </w:r>
    </w:p>
    <w:p w14:paraId="1C0B4513">
      <w:pPr>
        <w:jc w:val="both"/>
        <w:rPr>
          <w:rFonts w:ascii="Times New Roman" w:hAnsi="Times New Roman" w:cs="Times New Roman"/>
        </w:rPr>
      </w:pPr>
      <w:r>
        <w:rPr>
          <w:rFonts w:ascii="Times New Roman" w:hAnsi="Times New Roman" w:cs="Times New Roman"/>
        </w:rPr>
        <w:t xml:space="preserve">YAN LI(00:16:39): I'm slowly getting used to it now, </w:t>
      </w:r>
      <w:r>
        <w:rPr>
          <w:rFonts w:ascii="Times New Roman" w:hAnsi="Times New Roman" w:cs="Times New Roman"/>
          <w:lang w:eastAsia="zh-CN"/>
        </w:rPr>
        <w:t xml:space="preserve">but at first, it wasn't easy to get used to it when I first </w:t>
      </w:r>
      <w:r>
        <w:rPr>
          <w:rFonts w:ascii="Times New Roman" w:hAnsi="Times New Roman" w:cs="Times New Roman"/>
        </w:rPr>
        <w:t>arrived</w:t>
      </w:r>
      <w:r>
        <w:rPr>
          <w:rFonts w:ascii="Times New Roman" w:hAnsi="Times New Roman" w:cs="Times New Roman"/>
          <w:lang w:eastAsia="zh-CN"/>
        </w:rPr>
        <w:t xml:space="preserve">. For example, </w:t>
      </w:r>
      <w:r>
        <w:rPr>
          <w:rFonts w:ascii="Times New Roman" w:hAnsi="Times New Roman" w:cs="Times New Roman"/>
        </w:rPr>
        <w:t xml:space="preserve">I must go through customs in China within half an hour at most, but it </w:t>
      </w:r>
      <w:r>
        <w:rPr>
          <w:rFonts w:ascii="Times New Roman" w:hAnsi="Times New Roman" w:cs="Times New Roman"/>
          <w:lang w:eastAsia="zh-CN"/>
        </w:rPr>
        <w:t xml:space="preserve">took me </w:t>
      </w:r>
      <w:r>
        <w:rPr>
          <w:rFonts w:ascii="Times New Roman" w:hAnsi="Times New Roman" w:cs="Times New Roman"/>
        </w:rPr>
        <w:t xml:space="preserve">three hours to </w:t>
      </w:r>
      <w:r>
        <w:rPr>
          <w:rFonts w:ascii="Times New Roman" w:hAnsi="Times New Roman" w:cs="Times New Roman"/>
          <w:lang w:eastAsia="zh-CN"/>
        </w:rPr>
        <w:t xml:space="preserve">go through </w:t>
      </w:r>
      <w:r>
        <w:rPr>
          <w:rFonts w:ascii="Times New Roman" w:hAnsi="Times New Roman" w:cs="Times New Roman"/>
        </w:rPr>
        <w:t xml:space="preserve">customs </w:t>
      </w:r>
      <w:r>
        <w:rPr>
          <w:rFonts w:ascii="Times New Roman" w:hAnsi="Times New Roman" w:cs="Times New Roman"/>
          <w:lang w:eastAsia="zh-CN"/>
        </w:rPr>
        <w:t>in Malaysia</w:t>
      </w:r>
      <w:r>
        <w:rPr>
          <w:rFonts w:ascii="Times New Roman" w:hAnsi="Times New Roman" w:cs="Times New Roman"/>
        </w:rPr>
        <w:t xml:space="preserve">. The </w:t>
      </w:r>
      <w:r>
        <w:rPr>
          <w:rFonts w:ascii="Times New Roman" w:hAnsi="Times New Roman" w:cs="Times New Roman"/>
          <w:lang w:eastAsia="zh-CN"/>
        </w:rPr>
        <w:t xml:space="preserve">efficiency </w:t>
      </w:r>
      <w:r>
        <w:rPr>
          <w:rFonts w:ascii="Times New Roman" w:hAnsi="Times New Roman" w:cs="Times New Roman"/>
        </w:rPr>
        <w:t xml:space="preserve">of the </w:t>
      </w:r>
      <w:r>
        <w:rPr>
          <w:rFonts w:hint="eastAsia" w:ascii="Times New Roman" w:hAnsi="Times New Roman" w:cs="Times New Roman"/>
          <w:lang w:eastAsia="zh-CN"/>
        </w:rPr>
        <w:t>university</w:t>
      </w:r>
      <w:r>
        <w:rPr>
          <w:rFonts w:ascii="Times New Roman" w:hAnsi="Times New Roman" w:cs="Times New Roman"/>
        </w:rPr>
        <w:t xml:space="preserve"> When I went to the </w:t>
      </w:r>
      <w:r>
        <w:rPr>
          <w:rFonts w:hint="eastAsia" w:ascii="Times New Roman" w:hAnsi="Times New Roman" w:cs="Times New Roman"/>
          <w:lang w:eastAsia="zh-CN"/>
        </w:rPr>
        <w:t>university</w:t>
      </w:r>
      <w:r>
        <w:rPr>
          <w:rFonts w:ascii="Times New Roman" w:hAnsi="Times New Roman" w:cs="Times New Roman"/>
        </w:rPr>
        <w:t xml:space="preserve"> to apply for a tuition card, the application teacher gave me many times to change, and every time, I had to wait a long time.</w:t>
      </w:r>
    </w:p>
    <w:p w14:paraId="76396621">
      <w:pPr>
        <w:jc w:val="both"/>
        <w:rPr>
          <w:rFonts w:ascii="Times New Roman" w:hAnsi="Times New Roman" w:cs="Times New Roman"/>
        </w:rPr>
      </w:pPr>
      <w:r>
        <w:rPr>
          <w:rFonts w:ascii="Times New Roman" w:hAnsi="Times New Roman" w:cs="Times New Roman"/>
        </w:rPr>
        <w:t>Eva (00:17:14): The work efficiency is indeed slow on his side, so do you have any pressure on your side regarding studying?</w:t>
      </w:r>
    </w:p>
    <w:p w14:paraId="3373E02A">
      <w:pPr>
        <w:jc w:val="both"/>
        <w:rPr>
          <w:rFonts w:ascii="Times New Roman" w:hAnsi="Times New Roman" w:cs="Times New Roman"/>
        </w:rPr>
      </w:pPr>
      <w:r>
        <w:rPr>
          <w:rFonts w:ascii="Times New Roman" w:hAnsi="Times New Roman" w:cs="Times New Roman"/>
        </w:rPr>
        <w:t xml:space="preserve">YAN LI(00:17:20): So far, the pressure of studying is not very high. But I feel that the teaching mode here is </w:t>
      </w:r>
      <w:r>
        <w:rPr>
          <w:rFonts w:ascii="Times New Roman" w:hAnsi="Times New Roman" w:cs="Times New Roman"/>
          <w:lang w:eastAsia="zh-CN"/>
        </w:rPr>
        <w:t>very different from the domestic</w:t>
      </w:r>
      <w:r>
        <w:rPr>
          <w:rFonts w:ascii="Times New Roman" w:hAnsi="Times New Roman" w:cs="Times New Roman"/>
        </w:rPr>
        <w:t xml:space="preserve">; in the classroom, the teacher is more to let the students participate in the course; he will stimulate our students to participate and be patient, letting us take the initiative to think and </w:t>
      </w:r>
      <w:r>
        <w:rPr>
          <w:rFonts w:ascii="Times New Roman" w:hAnsi="Times New Roman" w:cs="Times New Roman"/>
          <w:lang w:eastAsia="zh-CN"/>
        </w:rPr>
        <w:t xml:space="preserve">take the initiative to </w:t>
      </w:r>
      <w:r>
        <w:rPr>
          <w:rFonts w:ascii="Times New Roman" w:hAnsi="Times New Roman" w:cs="Times New Roman"/>
        </w:rPr>
        <w:t>answer</w:t>
      </w:r>
      <w:r>
        <w:rPr>
          <w:rFonts w:ascii="Times New Roman" w:hAnsi="Times New Roman" w:cs="Times New Roman"/>
          <w:lang w:eastAsia="zh-CN"/>
        </w:rPr>
        <w:t xml:space="preserve">. </w:t>
      </w:r>
      <w:r>
        <w:rPr>
          <w:rFonts w:ascii="Times New Roman" w:hAnsi="Times New Roman" w:cs="Times New Roman"/>
        </w:rPr>
        <w:t xml:space="preserve">However, when I was in </w:t>
      </w:r>
      <w:r>
        <w:rPr>
          <w:rFonts w:ascii="Times New Roman" w:hAnsi="Times New Roman" w:cs="Times New Roman"/>
          <w:lang w:eastAsia="zh-CN"/>
        </w:rPr>
        <w:t xml:space="preserve">high </w:t>
      </w:r>
      <w:r>
        <w:rPr>
          <w:rFonts w:hint="eastAsia" w:ascii="Times New Roman" w:hAnsi="Times New Roman" w:cs="Times New Roman"/>
          <w:lang w:eastAsia="zh-CN"/>
        </w:rPr>
        <w:t>university</w:t>
      </w:r>
      <w:r>
        <w:rPr>
          <w:rFonts w:ascii="Times New Roman" w:hAnsi="Times New Roman" w:cs="Times New Roman"/>
          <w:lang w:eastAsia="zh-CN"/>
        </w:rPr>
        <w:t xml:space="preserve"> in </w:t>
      </w:r>
      <w:r>
        <w:rPr>
          <w:rFonts w:ascii="Times New Roman" w:hAnsi="Times New Roman" w:cs="Times New Roman"/>
        </w:rPr>
        <w:t xml:space="preserve">China, the teacher would </w:t>
      </w:r>
      <w:r>
        <w:rPr>
          <w:rFonts w:ascii="Times New Roman" w:hAnsi="Times New Roman" w:cs="Times New Roman"/>
          <w:lang w:eastAsia="zh-CN"/>
        </w:rPr>
        <w:t xml:space="preserve">speak, and the students would listen. The </w:t>
      </w:r>
      <w:r>
        <w:rPr>
          <w:rFonts w:ascii="Times New Roman" w:hAnsi="Times New Roman" w:cs="Times New Roman"/>
        </w:rPr>
        <w:t xml:space="preserve">students were rarely asked to answer </w:t>
      </w:r>
      <w:r>
        <w:rPr>
          <w:rFonts w:ascii="Times New Roman" w:hAnsi="Times New Roman" w:cs="Times New Roman"/>
          <w:lang w:eastAsia="zh-CN"/>
        </w:rPr>
        <w:t xml:space="preserve">questions, so </w:t>
      </w:r>
      <w:r>
        <w:rPr>
          <w:rFonts w:ascii="Times New Roman" w:hAnsi="Times New Roman" w:cs="Times New Roman"/>
        </w:rPr>
        <w:t xml:space="preserve">I feel that the teachers </w:t>
      </w:r>
      <w:r>
        <w:rPr>
          <w:rFonts w:ascii="Times New Roman" w:hAnsi="Times New Roman" w:cs="Times New Roman"/>
          <w:lang w:eastAsia="zh-CN"/>
        </w:rPr>
        <w:t xml:space="preserve">here are </w:t>
      </w:r>
      <w:r>
        <w:rPr>
          <w:rFonts w:ascii="Times New Roman" w:hAnsi="Times New Roman" w:cs="Times New Roman"/>
        </w:rPr>
        <w:t xml:space="preserve">trying to </w:t>
      </w:r>
      <w:r>
        <w:rPr>
          <w:rFonts w:ascii="Times New Roman" w:hAnsi="Times New Roman" w:cs="Times New Roman"/>
          <w:lang w:eastAsia="zh-CN"/>
        </w:rPr>
        <w:t xml:space="preserve">get the students </w:t>
      </w:r>
      <w:r>
        <w:rPr>
          <w:rFonts w:ascii="Times New Roman" w:hAnsi="Times New Roman" w:cs="Times New Roman"/>
        </w:rPr>
        <w:t xml:space="preserve">to participate in the </w:t>
      </w:r>
      <w:r>
        <w:rPr>
          <w:rFonts w:ascii="Times New Roman" w:hAnsi="Times New Roman" w:cs="Times New Roman"/>
          <w:lang w:eastAsia="zh-CN"/>
        </w:rPr>
        <w:t>classroom</w:t>
      </w:r>
      <w:r>
        <w:rPr>
          <w:rFonts w:ascii="Times New Roman" w:hAnsi="Times New Roman" w:cs="Times New Roman"/>
        </w:rPr>
        <w:t>.</w:t>
      </w:r>
    </w:p>
    <w:p w14:paraId="0A3FE1B0">
      <w:pPr>
        <w:jc w:val="both"/>
        <w:rPr>
          <w:rFonts w:ascii="Times New Roman" w:hAnsi="Times New Roman" w:cs="Times New Roman"/>
        </w:rPr>
      </w:pPr>
      <w:r>
        <w:rPr>
          <w:rFonts w:ascii="Times New Roman" w:hAnsi="Times New Roman" w:cs="Times New Roman"/>
        </w:rPr>
        <w:t>Eva (00:18:13): Indeed</w:t>
      </w:r>
      <w:r>
        <w:rPr>
          <w:rFonts w:ascii="Times New Roman" w:hAnsi="Times New Roman" w:cs="Times New Roman"/>
          <w:lang w:eastAsia="zh-CN"/>
        </w:rPr>
        <w:t xml:space="preserve">, </w:t>
      </w:r>
      <w:r>
        <w:rPr>
          <w:rFonts w:ascii="Times New Roman" w:hAnsi="Times New Roman" w:cs="Times New Roman"/>
        </w:rPr>
        <w:t>OK, thank you for sharing</w:t>
      </w:r>
      <w:r>
        <w:rPr>
          <w:rFonts w:ascii="Times New Roman" w:hAnsi="Times New Roman" w:cs="Times New Roman"/>
          <w:lang w:eastAsia="zh-CN"/>
        </w:rPr>
        <w:t>.</w:t>
      </w:r>
      <w:r>
        <w:rPr>
          <w:rFonts w:ascii="Times New Roman" w:hAnsi="Times New Roman" w:cs="Times New Roman"/>
        </w:rPr>
        <w:t xml:space="preserve"> Next up is </w:t>
      </w:r>
      <w:r>
        <w:rPr>
          <w:rFonts w:hint="eastAsia" w:ascii="Times New Roman" w:hAnsi="Times New Roman" w:cs="Times New Roman"/>
          <w:lang w:eastAsia="zh-CN"/>
        </w:rPr>
        <w:t>Xu</w:t>
      </w:r>
      <w:r>
        <w:rPr>
          <w:rFonts w:ascii="Times New Roman" w:hAnsi="Times New Roman" w:cs="Times New Roman"/>
        </w:rPr>
        <w:t>Rui. I'd like to ask you about your initial experience of coming to Malaysia to study.</w:t>
      </w:r>
    </w:p>
    <w:p w14:paraId="515B8324">
      <w:pPr>
        <w:jc w:val="both"/>
        <w:rPr>
          <w:rFonts w:ascii="Times New Roman" w:hAnsi="Times New Roman" w:cs="Times New Roman"/>
        </w:rPr>
      </w:pPr>
      <w:r>
        <w:rPr>
          <w:rFonts w:ascii="Times New Roman" w:hAnsi="Times New Roman" w:cs="Times New Roman"/>
        </w:rPr>
        <w:t xml:space="preserve">Xu Rui (00:18:34): At the beginning, </w:t>
      </w:r>
      <w:r>
        <w:rPr>
          <w:rFonts w:ascii="Times New Roman" w:hAnsi="Times New Roman" w:cs="Times New Roman"/>
          <w:lang w:eastAsia="zh-CN"/>
        </w:rPr>
        <w:t>there was psychological pressure to study</w:t>
      </w:r>
      <w:r>
        <w:rPr>
          <w:rFonts w:ascii="Times New Roman" w:hAnsi="Times New Roman" w:cs="Times New Roman"/>
        </w:rPr>
        <w:t xml:space="preserve">, and I had never been </w:t>
      </w:r>
      <w:r>
        <w:rPr>
          <w:rFonts w:ascii="Times New Roman" w:hAnsi="Times New Roman" w:cs="Times New Roman"/>
          <w:lang w:eastAsia="zh-CN"/>
        </w:rPr>
        <w:t xml:space="preserve">exposed to a full English classroom, so I </w:t>
      </w:r>
      <w:r>
        <w:rPr>
          <w:rFonts w:ascii="Times New Roman" w:hAnsi="Times New Roman" w:cs="Times New Roman"/>
        </w:rPr>
        <w:t>was afraid that I wouldn't be able to understand the class at first. However, after I really attended the class, I thought it was OK</w:t>
      </w:r>
      <w:r>
        <w:rPr>
          <w:rFonts w:ascii="Times New Roman" w:hAnsi="Times New Roman" w:cs="Times New Roman"/>
          <w:lang w:eastAsia="zh-CN"/>
        </w:rPr>
        <w:t xml:space="preserve">. As </w:t>
      </w:r>
      <w:r>
        <w:rPr>
          <w:rFonts w:ascii="Times New Roman" w:hAnsi="Times New Roman" w:cs="Times New Roman"/>
        </w:rPr>
        <w:t xml:space="preserve">long as you sit in front of the class and listen carefully, you should be </w:t>
      </w:r>
      <w:r>
        <w:rPr>
          <w:rFonts w:ascii="Times New Roman" w:hAnsi="Times New Roman" w:cs="Times New Roman"/>
          <w:lang w:eastAsia="zh-CN"/>
        </w:rPr>
        <w:t xml:space="preserve">able to understand </w:t>
      </w:r>
      <w:r>
        <w:rPr>
          <w:rFonts w:ascii="Times New Roman" w:hAnsi="Times New Roman" w:cs="Times New Roman"/>
        </w:rPr>
        <w:t>most of the classes</w:t>
      </w:r>
      <w:r>
        <w:rPr>
          <w:rFonts w:ascii="Times New Roman" w:hAnsi="Times New Roman" w:cs="Times New Roman"/>
          <w:lang w:eastAsia="zh-CN"/>
        </w:rPr>
        <w:t xml:space="preserve">. My </w:t>
      </w:r>
      <w:r>
        <w:rPr>
          <w:rFonts w:ascii="Times New Roman" w:hAnsi="Times New Roman" w:cs="Times New Roman"/>
        </w:rPr>
        <w:t>life is not so bad</w:t>
      </w:r>
      <w:r>
        <w:rPr>
          <w:rFonts w:ascii="Times New Roman" w:hAnsi="Times New Roman" w:cs="Times New Roman"/>
          <w:lang w:eastAsia="zh-CN"/>
        </w:rPr>
        <w:t xml:space="preserve">; I can adapt to the diet, and maybe </w:t>
      </w:r>
      <w:r>
        <w:rPr>
          <w:rFonts w:ascii="Times New Roman" w:hAnsi="Times New Roman" w:cs="Times New Roman"/>
        </w:rPr>
        <w:t>I don't have such a high demand for food.</w:t>
      </w:r>
    </w:p>
    <w:p w14:paraId="1FA7F577">
      <w:pPr>
        <w:jc w:val="both"/>
        <w:rPr>
          <w:rFonts w:ascii="Times New Roman" w:hAnsi="Times New Roman" w:cs="Times New Roman"/>
        </w:rPr>
      </w:pPr>
      <w:r>
        <w:rPr>
          <w:rFonts w:ascii="Times New Roman" w:hAnsi="Times New Roman" w:cs="Times New Roman"/>
        </w:rPr>
        <w:t xml:space="preserve">Eva(00:19:02): Do you </w:t>
      </w:r>
      <w:r>
        <w:rPr>
          <w:rFonts w:ascii="Times New Roman" w:hAnsi="Times New Roman" w:cs="Times New Roman"/>
          <w:lang w:eastAsia="zh-CN"/>
        </w:rPr>
        <w:t xml:space="preserve">always eat out or </w:t>
      </w:r>
      <w:r>
        <w:rPr>
          <w:rFonts w:ascii="Times New Roman" w:hAnsi="Times New Roman" w:cs="Times New Roman"/>
        </w:rPr>
        <w:t>make your own?</w:t>
      </w:r>
    </w:p>
    <w:p w14:paraId="3C397D8D">
      <w:pPr>
        <w:jc w:val="both"/>
        <w:rPr>
          <w:rFonts w:ascii="Times New Roman" w:hAnsi="Times New Roman" w:cs="Times New Roman"/>
          <w:lang w:eastAsia="zh-CN"/>
        </w:rPr>
      </w:pPr>
      <w:r>
        <w:rPr>
          <w:rFonts w:ascii="Times New Roman" w:hAnsi="Times New Roman" w:cs="Times New Roman"/>
        </w:rPr>
        <w:t>Xu Rui (00:19:03): I rarely cook for myself; I go out to eat, but I'm not so demanding</w:t>
      </w:r>
      <w:r>
        <w:rPr>
          <w:rFonts w:ascii="Times New Roman" w:hAnsi="Times New Roman" w:cs="Times New Roman"/>
          <w:lang w:eastAsia="zh-CN"/>
        </w:rPr>
        <w:t xml:space="preserve">, </w:t>
      </w:r>
      <w:r>
        <w:rPr>
          <w:rFonts w:ascii="Times New Roman" w:hAnsi="Times New Roman" w:cs="Times New Roman"/>
        </w:rPr>
        <w:t xml:space="preserve">so it's OK. </w:t>
      </w:r>
      <w:r>
        <w:rPr>
          <w:rFonts w:ascii="Times New Roman" w:hAnsi="Times New Roman" w:cs="Times New Roman"/>
          <w:lang w:eastAsia="zh-CN"/>
        </w:rPr>
        <w:t xml:space="preserve">And I </w:t>
      </w:r>
      <w:r>
        <w:rPr>
          <w:rFonts w:ascii="Times New Roman" w:hAnsi="Times New Roman" w:cs="Times New Roman"/>
        </w:rPr>
        <w:t>get along quite well with the locals</w:t>
      </w:r>
      <w:r>
        <w:rPr>
          <w:rFonts w:ascii="Times New Roman" w:hAnsi="Times New Roman" w:cs="Times New Roman"/>
          <w:lang w:eastAsia="zh-CN"/>
        </w:rPr>
        <w:t>. I</w:t>
      </w:r>
      <w:r>
        <w:rPr>
          <w:rFonts w:ascii="Times New Roman" w:hAnsi="Times New Roman" w:cs="Times New Roman"/>
        </w:rPr>
        <w:t xml:space="preserve"> have a lot of </w:t>
      </w:r>
      <w:r>
        <w:rPr>
          <w:rFonts w:hint="eastAsia" w:ascii="Times New Roman" w:hAnsi="Times New Roman" w:cs="Times New Roman"/>
          <w:lang w:val="en-US" w:eastAsia="zh-CN"/>
        </w:rPr>
        <w:t xml:space="preserve">Malaysian </w:t>
      </w:r>
      <w:r>
        <w:rPr>
          <w:rFonts w:ascii="Times New Roman" w:hAnsi="Times New Roman" w:cs="Times New Roman"/>
        </w:rPr>
        <w:t>Chinese friends, and I do a little bit of business together</w:t>
      </w:r>
      <w:r>
        <w:rPr>
          <w:rFonts w:ascii="Times New Roman" w:hAnsi="Times New Roman" w:cs="Times New Roman"/>
          <w:lang w:eastAsia="zh-CN"/>
        </w:rPr>
        <w:t>.</w:t>
      </w:r>
    </w:p>
    <w:p w14:paraId="690B0194">
      <w:pPr>
        <w:jc w:val="both"/>
        <w:rPr>
          <w:rFonts w:ascii="Times New Roman" w:hAnsi="Times New Roman" w:cs="Times New Roman"/>
        </w:rPr>
      </w:pPr>
      <w:r>
        <w:rPr>
          <w:rFonts w:ascii="Times New Roman" w:hAnsi="Times New Roman" w:cs="Times New Roman"/>
        </w:rPr>
        <w:t>Eva (00:19:30): You're all in business now?</w:t>
      </w:r>
    </w:p>
    <w:p w14:paraId="560BE27F">
      <w:pPr>
        <w:jc w:val="both"/>
        <w:rPr>
          <w:rFonts w:ascii="Times New Roman" w:hAnsi="Times New Roman" w:cs="Times New Roman"/>
        </w:rPr>
      </w:pPr>
      <w:r>
        <w:rPr>
          <w:rFonts w:ascii="Times New Roman" w:hAnsi="Times New Roman" w:cs="Times New Roman"/>
        </w:rPr>
        <w:t xml:space="preserve">Xu Rui (00:19:33): Some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people are going to open stalls because they don't have the means to reach out to the Chinese students, so I help them to </w:t>
      </w:r>
      <w:r>
        <w:rPr>
          <w:rFonts w:ascii="Times New Roman" w:hAnsi="Times New Roman" w:cs="Times New Roman"/>
          <w:lang w:eastAsia="zh-CN"/>
        </w:rPr>
        <w:t xml:space="preserve">get in touch with them. </w:t>
      </w:r>
      <w:r>
        <w:rPr>
          <w:rFonts w:ascii="Times New Roman" w:hAnsi="Times New Roman" w:cs="Times New Roman"/>
        </w:rPr>
        <w:t xml:space="preserve">For example, I helped them get takeaway solitaire apps, and then I introduced some people to their </w:t>
      </w:r>
      <w:r>
        <w:rPr>
          <w:rFonts w:ascii="Times New Roman" w:hAnsi="Times New Roman" w:cs="Times New Roman"/>
          <w:lang w:eastAsia="zh-CN"/>
        </w:rPr>
        <w:t xml:space="preserve">WeChat </w:t>
      </w:r>
      <w:r>
        <w:rPr>
          <w:rFonts w:ascii="Times New Roman" w:hAnsi="Times New Roman" w:cs="Times New Roman"/>
        </w:rPr>
        <w:t xml:space="preserve">group. </w:t>
      </w:r>
      <w:r>
        <w:rPr>
          <w:rFonts w:ascii="Times New Roman" w:hAnsi="Times New Roman" w:cs="Times New Roman"/>
          <w:lang w:eastAsia="zh-CN"/>
        </w:rPr>
        <w:t xml:space="preserve">And </w:t>
      </w:r>
      <w:r>
        <w:rPr>
          <w:rFonts w:ascii="Times New Roman" w:hAnsi="Times New Roman" w:cs="Times New Roman"/>
        </w:rPr>
        <w:t>they are very nice to me</w:t>
      </w:r>
      <w:r>
        <w:rPr>
          <w:rFonts w:ascii="Times New Roman" w:hAnsi="Times New Roman" w:cs="Times New Roman"/>
          <w:lang w:eastAsia="zh-CN"/>
        </w:rPr>
        <w:t>. It's</w:t>
      </w:r>
      <w:r>
        <w:rPr>
          <w:rFonts w:ascii="Times New Roman" w:hAnsi="Times New Roman" w:cs="Times New Roman"/>
        </w:rPr>
        <w:t xml:space="preserve"> a win-win situation.</w:t>
      </w:r>
    </w:p>
    <w:p w14:paraId="5E818B8E">
      <w:pPr>
        <w:jc w:val="both"/>
        <w:rPr>
          <w:rFonts w:ascii="Times New Roman" w:hAnsi="Times New Roman" w:cs="Times New Roman"/>
          <w:lang w:eastAsia="zh-CN"/>
        </w:rPr>
      </w:pPr>
      <w:r>
        <w:rPr>
          <w:rFonts w:ascii="Times New Roman" w:hAnsi="Times New Roman" w:cs="Times New Roman"/>
        </w:rPr>
        <w:t xml:space="preserve">Eva(00:19:58): Yes, win-win </w:t>
      </w:r>
      <w:r>
        <w:rPr>
          <w:rFonts w:ascii="Times New Roman" w:hAnsi="Times New Roman" w:cs="Times New Roman"/>
          <w:lang w:eastAsia="zh-CN"/>
        </w:rPr>
        <w:t>co-operation</w:t>
      </w:r>
      <w:r>
        <w:rPr>
          <w:rFonts w:ascii="Times New Roman" w:hAnsi="Times New Roman" w:cs="Times New Roman"/>
        </w:rPr>
        <w:t xml:space="preserve">! There are a lot of exams and presentations over here, which may be different from when we were in high school in China. </w:t>
      </w:r>
      <w:r>
        <w:rPr>
          <w:rFonts w:ascii="Times New Roman" w:hAnsi="Times New Roman" w:cs="Times New Roman"/>
          <w:lang w:eastAsia="zh-CN"/>
        </w:rPr>
        <w:t xml:space="preserve">Do </w:t>
      </w:r>
      <w:r>
        <w:rPr>
          <w:rFonts w:ascii="Times New Roman" w:hAnsi="Times New Roman" w:cs="Times New Roman"/>
        </w:rPr>
        <w:t>these presentations put pressure on you to study</w:t>
      </w:r>
      <w:r>
        <w:rPr>
          <w:rFonts w:ascii="Times New Roman" w:hAnsi="Times New Roman" w:cs="Times New Roman"/>
          <w:lang w:eastAsia="zh-CN"/>
        </w:rPr>
        <w:t>?</w:t>
      </w:r>
    </w:p>
    <w:p w14:paraId="393BD4F2">
      <w:pPr>
        <w:jc w:val="both"/>
        <w:rPr>
          <w:rFonts w:ascii="Times New Roman" w:hAnsi="Times New Roman" w:cs="Times New Roman"/>
        </w:rPr>
      </w:pPr>
      <w:r>
        <w:rPr>
          <w:rFonts w:ascii="Times New Roman" w:hAnsi="Times New Roman" w:cs="Times New Roman"/>
        </w:rPr>
        <w:t>Xu Rui (00:20:23): I don't think so</w:t>
      </w:r>
      <w:r>
        <w:rPr>
          <w:rFonts w:ascii="Times New Roman" w:hAnsi="Times New Roman" w:cs="Times New Roman"/>
          <w:lang w:eastAsia="zh-CN"/>
        </w:rPr>
        <w:t xml:space="preserve">. </w:t>
      </w:r>
      <w:r>
        <w:rPr>
          <w:rFonts w:ascii="Times New Roman" w:hAnsi="Times New Roman" w:cs="Times New Roman"/>
        </w:rPr>
        <w:t xml:space="preserve">Because although I'm not very good at </w:t>
      </w:r>
      <w:r>
        <w:rPr>
          <w:rFonts w:ascii="Times New Roman" w:hAnsi="Times New Roman" w:cs="Times New Roman"/>
          <w:lang w:eastAsia="zh-CN"/>
        </w:rPr>
        <w:t xml:space="preserve">writing </w:t>
      </w:r>
      <w:r>
        <w:rPr>
          <w:rFonts w:ascii="Times New Roman" w:hAnsi="Times New Roman" w:cs="Times New Roman"/>
        </w:rPr>
        <w:t xml:space="preserve">English, I'm </w:t>
      </w:r>
      <w:r>
        <w:rPr>
          <w:rFonts w:ascii="Times New Roman" w:hAnsi="Times New Roman" w:cs="Times New Roman"/>
          <w:lang w:eastAsia="zh-CN"/>
        </w:rPr>
        <w:t xml:space="preserve">still </w:t>
      </w:r>
      <w:r>
        <w:rPr>
          <w:rFonts w:ascii="Times New Roman" w:hAnsi="Times New Roman" w:cs="Times New Roman"/>
        </w:rPr>
        <w:t>good at speaking</w:t>
      </w:r>
      <w:r>
        <w:rPr>
          <w:rFonts w:ascii="Times New Roman" w:hAnsi="Times New Roman" w:cs="Times New Roman"/>
          <w:lang w:eastAsia="zh-CN"/>
        </w:rPr>
        <w:t xml:space="preserve">. </w:t>
      </w:r>
      <w:r>
        <w:rPr>
          <w:rFonts w:ascii="Times New Roman" w:hAnsi="Times New Roman" w:cs="Times New Roman"/>
        </w:rPr>
        <w:t xml:space="preserve">I've just been here for one or two months and hosting an event </w:t>
      </w:r>
      <w:r>
        <w:rPr>
          <w:rFonts w:ascii="Times New Roman" w:hAnsi="Times New Roman" w:cs="Times New Roman"/>
          <w:lang w:eastAsia="zh-CN"/>
        </w:rPr>
        <w:t>at</w:t>
      </w:r>
      <w:r>
        <w:rPr>
          <w:rFonts w:ascii="Times New Roman" w:hAnsi="Times New Roman" w:cs="Times New Roman"/>
        </w:rPr>
        <w:t xml:space="preserve"> my school. The hardest thing for me is to write </w:t>
      </w:r>
      <w:r>
        <w:rPr>
          <w:rFonts w:hint="eastAsia" w:ascii="Times New Roman" w:hAnsi="Times New Roman" w:cs="Times New Roman"/>
          <w:lang w:eastAsia="zh-CN"/>
        </w:rPr>
        <w:t>an essay</w:t>
      </w:r>
      <w:r>
        <w:rPr>
          <w:rFonts w:ascii="Times New Roman" w:hAnsi="Times New Roman" w:cs="Times New Roman"/>
        </w:rPr>
        <w:t xml:space="preserve">. I have a headache writing </w:t>
      </w:r>
      <w:r>
        <w:rPr>
          <w:rFonts w:hint="eastAsia" w:ascii="Times New Roman" w:hAnsi="Times New Roman" w:cs="Times New Roman"/>
          <w:lang w:eastAsia="zh-CN"/>
        </w:rPr>
        <w:t>an essay</w:t>
      </w:r>
      <w:r>
        <w:rPr>
          <w:rFonts w:ascii="Times New Roman" w:hAnsi="Times New Roman" w:cs="Times New Roman"/>
        </w:rPr>
        <w:t>, but the Presentation is not too stressful.</w:t>
      </w:r>
    </w:p>
    <w:p w14:paraId="4768D115">
      <w:pPr>
        <w:jc w:val="both"/>
        <w:rPr>
          <w:rFonts w:ascii="Times New Roman" w:hAnsi="Times New Roman" w:cs="Times New Roman"/>
        </w:rPr>
      </w:pPr>
      <w:r>
        <w:rPr>
          <w:rFonts w:ascii="Times New Roman" w:hAnsi="Times New Roman" w:cs="Times New Roman"/>
        </w:rPr>
        <w:t xml:space="preserve">Eva(00:20:49): </w:t>
      </w:r>
      <w:r>
        <w:rPr>
          <w:rFonts w:ascii="Times New Roman" w:hAnsi="Times New Roman" w:cs="Times New Roman"/>
          <w:lang w:eastAsia="zh-CN"/>
        </w:rPr>
        <w:t xml:space="preserve">How do </w:t>
      </w:r>
      <w:r>
        <w:rPr>
          <w:rFonts w:ascii="Times New Roman" w:hAnsi="Times New Roman" w:cs="Times New Roman"/>
        </w:rPr>
        <w:t>you think Malaysia's education system differs from that of your classmates in your home country studying in universities?</w:t>
      </w:r>
    </w:p>
    <w:p w14:paraId="6E483CAC">
      <w:pPr>
        <w:jc w:val="both"/>
        <w:rPr>
          <w:rFonts w:ascii="Times New Roman" w:hAnsi="Times New Roman" w:cs="Times New Roman"/>
        </w:rPr>
      </w:pPr>
      <w:r>
        <w:rPr>
          <w:rFonts w:ascii="Times New Roman" w:hAnsi="Times New Roman" w:cs="Times New Roman"/>
        </w:rPr>
        <w:t>Xu Rui (00:21:06): There are some differences in the admission method</w:t>
      </w:r>
      <w:r>
        <w:rPr>
          <w:rFonts w:ascii="Times New Roman" w:hAnsi="Times New Roman" w:cs="Times New Roman"/>
          <w:lang w:eastAsia="zh-CN"/>
        </w:rPr>
        <w:t xml:space="preserve">. </w:t>
      </w:r>
      <w:r>
        <w:rPr>
          <w:rFonts w:ascii="Times New Roman" w:hAnsi="Times New Roman" w:cs="Times New Roman"/>
        </w:rPr>
        <w:t xml:space="preserve">Domestically, it is generally the </w:t>
      </w:r>
      <w:r>
        <w:rPr>
          <w:rFonts w:ascii="Times New Roman" w:hAnsi="Times New Roman" w:cs="Times New Roman"/>
          <w:lang w:eastAsia="zh-CN"/>
        </w:rPr>
        <w:t>entrance examination</w:t>
      </w:r>
      <w:r>
        <w:rPr>
          <w:rFonts w:ascii="Times New Roman" w:hAnsi="Times New Roman" w:cs="Times New Roman"/>
        </w:rPr>
        <w:t xml:space="preserve">, but here, after the local people graduate from secondary school, they will take the SPM examination and then take this score to apply for schools, for example, </w:t>
      </w:r>
      <w:r>
        <w:rPr>
          <w:rFonts w:ascii="Times New Roman" w:hAnsi="Times New Roman" w:cs="Times New Roman"/>
          <w:lang w:eastAsia="zh-CN"/>
        </w:rPr>
        <w:t xml:space="preserve">this side </w:t>
      </w:r>
      <w:r>
        <w:rPr>
          <w:rFonts w:ascii="Times New Roman" w:hAnsi="Times New Roman" w:cs="Times New Roman"/>
        </w:rPr>
        <w:t xml:space="preserve">to apply for some public schools or better private schools, is required to five </w:t>
      </w:r>
      <w:r>
        <w:rPr>
          <w:rFonts w:ascii="Times New Roman" w:hAnsi="Times New Roman" w:cs="Times New Roman"/>
          <w:lang w:eastAsia="zh-CN"/>
        </w:rPr>
        <w:t xml:space="preserve">A </w:t>
      </w:r>
      <w:r>
        <w:rPr>
          <w:rFonts w:ascii="Times New Roman" w:hAnsi="Times New Roman" w:cs="Times New Roman"/>
        </w:rPr>
        <w:t>three B this</w:t>
      </w:r>
      <w:r>
        <w:rPr>
          <w:rFonts w:ascii="Times New Roman" w:hAnsi="Times New Roman" w:cs="Times New Roman"/>
          <w:lang w:eastAsia="zh-CN"/>
        </w:rPr>
        <w:t xml:space="preserve">, </w:t>
      </w:r>
      <w:r>
        <w:rPr>
          <w:rFonts w:ascii="Times New Roman" w:hAnsi="Times New Roman" w:cs="Times New Roman"/>
        </w:rPr>
        <w:t>that is, you are not allowed to appear in all the subjects inside the C</w:t>
      </w:r>
      <w:r>
        <w:rPr>
          <w:rFonts w:ascii="Times New Roman" w:hAnsi="Times New Roman" w:cs="Times New Roman"/>
          <w:lang w:eastAsia="zh-CN"/>
        </w:rPr>
        <w:t xml:space="preserve">. </w:t>
      </w:r>
      <w:r>
        <w:rPr>
          <w:rFonts w:ascii="Times New Roman" w:hAnsi="Times New Roman" w:cs="Times New Roman"/>
        </w:rPr>
        <w:t>However, like in our country, even if the partial subject is very serious, the total score you reach is OK. However</w:t>
      </w:r>
      <w:r>
        <w:rPr>
          <w:rFonts w:ascii="Times New Roman" w:hAnsi="Times New Roman" w:cs="Times New Roman"/>
          <w:lang w:eastAsia="zh-CN"/>
        </w:rPr>
        <w:t>, if you do poorly in one subject in Malaysia</w:t>
      </w:r>
      <w:r>
        <w:rPr>
          <w:rFonts w:ascii="Times New Roman" w:hAnsi="Times New Roman" w:cs="Times New Roman"/>
        </w:rPr>
        <w:t>, you are basically out of luck with the school.</w:t>
      </w:r>
    </w:p>
    <w:p w14:paraId="18560A69">
      <w:pPr>
        <w:jc w:val="both"/>
        <w:rPr>
          <w:rFonts w:ascii="Times New Roman" w:hAnsi="Times New Roman" w:cs="Times New Roman"/>
        </w:rPr>
      </w:pPr>
      <w:r>
        <w:rPr>
          <w:rFonts w:ascii="Times New Roman" w:hAnsi="Times New Roman" w:cs="Times New Roman"/>
        </w:rPr>
        <w:t xml:space="preserve">Eva (00:21:59): So that's how they </w:t>
      </w:r>
      <w:r>
        <w:rPr>
          <w:rFonts w:ascii="Times New Roman" w:hAnsi="Times New Roman" w:cs="Times New Roman"/>
          <w:lang w:eastAsia="zh-CN"/>
        </w:rPr>
        <w:t xml:space="preserve">enrol on their </w:t>
      </w:r>
      <w:r>
        <w:rPr>
          <w:rFonts w:ascii="Times New Roman" w:hAnsi="Times New Roman" w:cs="Times New Roman"/>
        </w:rPr>
        <w:t>side</w:t>
      </w:r>
      <w:r>
        <w:rPr>
          <w:rFonts w:ascii="Times New Roman" w:hAnsi="Times New Roman" w:cs="Times New Roman"/>
          <w:lang w:eastAsia="zh-CN"/>
        </w:rPr>
        <w:t xml:space="preserve">, </w:t>
      </w:r>
      <w:r>
        <w:rPr>
          <w:rFonts w:ascii="Times New Roman" w:hAnsi="Times New Roman" w:cs="Times New Roman"/>
        </w:rPr>
        <w:t>that's not quite the same</w:t>
      </w:r>
      <w:r>
        <w:rPr>
          <w:rFonts w:ascii="Times New Roman" w:hAnsi="Times New Roman" w:cs="Times New Roman"/>
          <w:lang w:eastAsia="zh-CN"/>
        </w:rPr>
        <w:t>.</w:t>
      </w:r>
      <w:r>
        <w:rPr>
          <w:rFonts w:ascii="Times New Roman" w:hAnsi="Times New Roman" w:cs="Times New Roman"/>
        </w:rPr>
        <w:t xml:space="preserve"> Do you think there are any differences in terms of how the teachers teach?</w:t>
      </w:r>
    </w:p>
    <w:p w14:paraId="61CEC4B2">
      <w:pPr>
        <w:jc w:val="both"/>
        <w:rPr>
          <w:rFonts w:ascii="Times New Roman" w:hAnsi="Times New Roman" w:cs="Times New Roman"/>
        </w:rPr>
      </w:pPr>
      <w:r>
        <w:rPr>
          <w:rFonts w:ascii="Times New Roman" w:hAnsi="Times New Roman" w:cs="Times New Roman"/>
        </w:rPr>
        <w:t xml:space="preserve">Xu Rui (00:22:10): </w:t>
      </w:r>
      <w:r>
        <w:rPr>
          <w:rFonts w:ascii="Times New Roman" w:hAnsi="Times New Roman" w:cs="Times New Roman"/>
          <w:lang w:eastAsia="zh-CN"/>
        </w:rPr>
        <w:t>The</w:t>
      </w:r>
      <w:r>
        <w:rPr>
          <w:rFonts w:ascii="Times New Roman" w:hAnsi="Times New Roman" w:cs="Times New Roman"/>
        </w:rPr>
        <w:t xml:space="preserve"> teaching method is mainly self-study and self-awareness! What I can learn in the classroom is really limited, so </w:t>
      </w:r>
      <w:r>
        <w:rPr>
          <w:rFonts w:ascii="Times New Roman" w:hAnsi="Times New Roman" w:cs="Times New Roman"/>
          <w:lang w:eastAsia="zh-CN"/>
        </w:rPr>
        <w:t xml:space="preserve">I need to </w:t>
      </w:r>
      <w:r>
        <w:rPr>
          <w:rFonts w:ascii="Times New Roman" w:hAnsi="Times New Roman" w:cs="Times New Roman"/>
        </w:rPr>
        <w:t xml:space="preserve">review after class or play back </w:t>
      </w:r>
      <w:r>
        <w:rPr>
          <w:rFonts w:ascii="Times New Roman" w:hAnsi="Times New Roman" w:cs="Times New Roman"/>
          <w:lang w:eastAsia="zh-CN"/>
        </w:rPr>
        <w:t xml:space="preserve">the recorded </w:t>
      </w:r>
      <w:r>
        <w:rPr>
          <w:rFonts w:ascii="Times New Roman" w:hAnsi="Times New Roman" w:cs="Times New Roman"/>
        </w:rPr>
        <w:t>online classes</w:t>
      </w:r>
      <w:r>
        <w:rPr>
          <w:rFonts w:ascii="Times New Roman" w:hAnsi="Times New Roman" w:cs="Times New Roman"/>
          <w:lang w:eastAsia="zh-CN"/>
        </w:rPr>
        <w:t xml:space="preserve">. In addition, this side of the </w:t>
      </w:r>
      <w:r>
        <w:rPr>
          <w:rFonts w:ascii="Times New Roman" w:hAnsi="Times New Roman" w:cs="Times New Roman"/>
        </w:rPr>
        <w:t xml:space="preserve">homework requirements </w:t>
      </w:r>
      <w:r>
        <w:rPr>
          <w:rFonts w:ascii="Times New Roman" w:hAnsi="Times New Roman" w:cs="Times New Roman"/>
          <w:lang w:eastAsia="zh-CN"/>
        </w:rPr>
        <w:t xml:space="preserve">will be a </w:t>
      </w:r>
      <w:r>
        <w:rPr>
          <w:rFonts w:ascii="Times New Roman" w:hAnsi="Times New Roman" w:cs="Times New Roman"/>
        </w:rPr>
        <w:t>little more careful; for the final exam,</w:t>
      </w:r>
      <w:r>
        <w:rPr>
          <w:rFonts w:ascii="Times New Roman" w:hAnsi="Times New Roman" w:cs="Times New Roman"/>
          <w:lang w:eastAsia="zh-CN"/>
        </w:rPr>
        <w:t xml:space="preserve"> I usually take out </w:t>
      </w:r>
      <w:r>
        <w:rPr>
          <w:rFonts w:ascii="Times New Roman" w:hAnsi="Times New Roman" w:cs="Times New Roman"/>
        </w:rPr>
        <w:t xml:space="preserve">all the </w:t>
      </w:r>
      <w:r>
        <w:rPr>
          <w:rFonts w:hint="eastAsia" w:ascii="Times New Roman" w:hAnsi="Times New Roman" w:cs="Times New Roman"/>
          <w:lang w:eastAsia="zh-CN"/>
        </w:rPr>
        <w:t>slides</w:t>
      </w:r>
      <w:r>
        <w:rPr>
          <w:rFonts w:ascii="Times New Roman" w:hAnsi="Times New Roman" w:cs="Times New Roman"/>
        </w:rPr>
        <w:t xml:space="preserve"> </w:t>
      </w:r>
      <w:r>
        <w:rPr>
          <w:rFonts w:ascii="Times New Roman" w:hAnsi="Times New Roman" w:cs="Times New Roman"/>
          <w:lang w:eastAsia="zh-CN"/>
        </w:rPr>
        <w:t xml:space="preserve">and materials to </w:t>
      </w:r>
      <w:r>
        <w:rPr>
          <w:rFonts w:ascii="Times New Roman" w:hAnsi="Times New Roman" w:cs="Times New Roman"/>
        </w:rPr>
        <w:t>go through the exam</w:t>
      </w:r>
      <w:r>
        <w:rPr>
          <w:rFonts w:ascii="Times New Roman" w:hAnsi="Times New Roman" w:cs="Times New Roman"/>
          <w:lang w:eastAsia="zh-CN"/>
        </w:rPr>
        <w:t>. You</w:t>
      </w:r>
      <w:r>
        <w:rPr>
          <w:rFonts w:ascii="Times New Roman" w:hAnsi="Times New Roman" w:cs="Times New Roman"/>
        </w:rPr>
        <w:t xml:space="preserve"> may come across, if you are not familiar enough with the </w:t>
      </w:r>
      <w:r>
        <w:rPr>
          <w:rFonts w:hint="eastAsia" w:ascii="Times New Roman" w:hAnsi="Times New Roman" w:cs="Times New Roman"/>
          <w:lang w:eastAsia="zh-CN"/>
        </w:rPr>
        <w:t>slides</w:t>
      </w:r>
      <w:r>
        <w:rPr>
          <w:rFonts w:ascii="Times New Roman" w:hAnsi="Times New Roman" w:cs="Times New Roman"/>
        </w:rPr>
        <w:t>, that you cannot even read the questions, and you may not even make up the way to make up.</w:t>
      </w:r>
    </w:p>
    <w:p w14:paraId="6D0F0DC9">
      <w:pPr>
        <w:jc w:val="both"/>
        <w:rPr>
          <w:rFonts w:ascii="Times New Roman" w:hAnsi="Times New Roman" w:cs="Times New Roman"/>
        </w:rPr>
      </w:pPr>
      <w:r>
        <w:rPr>
          <w:rFonts w:ascii="Times New Roman" w:hAnsi="Times New Roman" w:cs="Times New Roman"/>
        </w:rPr>
        <w:t xml:space="preserve">Eva (00:22:58): OK, thank you, </w:t>
      </w:r>
      <w:r>
        <w:rPr>
          <w:rFonts w:ascii="Times New Roman" w:hAnsi="Times New Roman" w:cs="Times New Roman"/>
          <w:lang w:eastAsia="zh-CN"/>
        </w:rPr>
        <w:t>Rui</w:t>
      </w:r>
      <w:r>
        <w:rPr>
          <w:rFonts w:ascii="Times New Roman" w:hAnsi="Times New Roman" w:cs="Times New Roman"/>
        </w:rPr>
        <w:t>! So next</w:t>
      </w:r>
      <w:r>
        <w:rPr>
          <w:rFonts w:ascii="Times New Roman" w:hAnsi="Times New Roman" w:cs="Times New Roman"/>
          <w:lang w:eastAsia="zh-CN"/>
        </w:rPr>
        <w:t>,</w:t>
      </w:r>
      <w:r>
        <w:rPr>
          <w:rFonts w:ascii="Times New Roman" w:hAnsi="Times New Roman" w:cs="Times New Roman"/>
        </w:rPr>
        <w:t xml:space="preserve"> please ask Rui to talk about </w:t>
      </w:r>
      <w:r>
        <w:rPr>
          <w:rFonts w:ascii="Times New Roman" w:hAnsi="Times New Roman" w:cs="Times New Roman"/>
          <w:lang w:eastAsia="zh-CN"/>
        </w:rPr>
        <w:t xml:space="preserve">your experience of studying and living in Malaysia </w:t>
      </w:r>
      <w:r>
        <w:rPr>
          <w:rFonts w:ascii="Times New Roman" w:hAnsi="Times New Roman" w:cs="Times New Roman"/>
        </w:rPr>
        <w:t>when you first arrived.</w:t>
      </w:r>
    </w:p>
    <w:p w14:paraId="180B2517">
      <w:pPr>
        <w:jc w:val="both"/>
        <w:rPr>
          <w:rFonts w:ascii="Times New Roman" w:hAnsi="Times New Roman" w:cs="Times New Roman"/>
          <w:lang w:eastAsia="zh-CN"/>
        </w:rPr>
      </w:pPr>
      <w:r>
        <w:rPr>
          <w:rFonts w:ascii="Times New Roman" w:hAnsi="Times New Roman" w:cs="Times New Roman"/>
          <w:lang w:eastAsia="zh-CN"/>
        </w:rPr>
        <w:t xml:space="preserve">Xinrui Yue </w:t>
      </w:r>
      <w:r>
        <w:rPr>
          <w:rFonts w:ascii="Times New Roman" w:hAnsi="Times New Roman" w:cs="Times New Roman"/>
        </w:rPr>
        <w:t xml:space="preserve">(00:23:11): </w:t>
      </w:r>
      <w:r>
        <w:rPr>
          <w:rFonts w:ascii="Times New Roman" w:hAnsi="Times New Roman" w:cs="Times New Roman"/>
          <w:lang w:eastAsia="zh-CN"/>
        </w:rPr>
        <w:t>When I first arrived in Malaysia, adapting was very difficult</w:t>
      </w:r>
      <w:r>
        <w:rPr>
          <w:rFonts w:ascii="Times New Roman" w:hAnsi="Times New Roman" w:cs="Times New Roman"/>
        </w:rPr>
        <w:t xml:space="preserve">. I live in the north of </w:t>
      </w:r>
      <w:r>
        <w:rPr>
          <w:rFonts w:ascii="Times New Roman" w:hAnsi="Times New Roman" w:cs="Times New Roman"/>
          <w:lang w:eastAsia="zh-CN"/>
        </w:rPr>
        <w:t>China</w:t>
      </w:r>
      <w:r>
        <w:rPr>
          <w:rFonts w:ascii="Times New Roman" w:hAnsi="Times New Roman" w:cs="Times New Roman"/>
        </w:rPr>
        <w:t xml:space="preserve">, and </w:t>
      </w:r>
      <w:r>
        <w:rPr>
          <w:rFonts w:ascii="Times New Roman" w:hAnsi="Times New Roman" w:cs="Times New Roman"/>
          <w:lang w:eastAsia="zh-CN"/>
        </w:rPr>
        <w:t xml:space="preserve">the </w:t>
      </w:r>
      <w:r>
        <w:rPr>
          <w:rFonts w:ascii="Times New Roman" w:hAnsi="Times New Roman" w:cs="Times New Roman"/>
        </w:rPr>
        <w:t xml:space="preserve">air </w:t>
      </w:r>
      <w:r>
        <w:rPr>
          <w:rFonts w:ascii="Times New Roman" w:hAnsi="Times New Roman" w:cs="Times New Roman"/>
          <w:lang w:eastAsia="zh-CN"/>
        </w:rPr>
        <w:t xml:space="preserve">in Malaysia is particularly humid. The </w:t>
      </w:r>
      <w:r>
        <w:rPr>
          <w:rFonts w:ascii="Times New Roman" w:hAnsi="Times New Roman" w:cs="Times New Roman"/>
        </w:rPr>
        <w:t xml:space="preserve">day after I came to </w:t>
      </w:r>
      <w:r>
        <w:rPr>
          <w:rFonts w:ascii="Times New Roman" w:hAnsi="Times New Roman" w:cs="Times New Roman"/>
          <w:lang w:eastAsia="zh-CN"/>
        </w:rPr>
        <w:t xml:space="preserve">Malaysia, </w:t>
      </w:r>
      <w:r>
        <w:rPr>
          <w:rFonts w:ascii="Times New Roman" w:hAnsi="Times New Roman" w:cs="Times New Roman"/>
        </w:rPr>
        <w:t>I started to peel my hands and feet and get eczema</w:t>
      </w:r>
      <w:r>
        <w:rPr>
          <w:rFonts w:ascii="Times New Roman" w:hAnsi="Times New Roman" w:cs="Times New Roman"/>
          <w:lang w:eastAsia="zh-CN"/>
        </w:rPr>
        <w:t xml:space="preserve">, which was </w:t>
      </w:r>
      <w:r>
        <w:rPr>
          <w:rFonts w:ascii="Times New Roman" w:hAnsi="Times New Roman" w:cs="Times New Roman"/>
        </w:rPr>
        <w:t xml:space="preserve">quite </w:t>
      </w:r>
      <w:r>
        <w:rPr>
          <w:rFonts w:ascii="Times New Roman" w:hAnsi="Times New Roman" w:cs="Times New Roman"/>
          <w:lang w:eastAsia="zh-CN"/>
        </w:rPr>
        <w:t>painful</w:t>
      </w:r>
      <w:r>
        <w:rPr>
          <w:rFonts w:ascii="Times New Roman" w:hAnsi="Times New Roman" w:cs="Times New Roman"/>
        </w:rPr>
        <w:t xml:space="preserve">. </w:t>
      </w:r>
      <w:r>
        <w:rPr>
          <w:rFonts w:ascii="Times New Roman" w:hAnsi="Times New Roman" w:cs="Times New Roman"/>
          <w:lang w:eastAsia="zh-CN"/>
        </w:rPr>
        <w:t xml:space="preserve">It </w:t>
      </w:r>
      <w:r>
        <w:rPr>
          <w:rFonts w:ascii="Times New Roman" w:hAnsi="Times New Roman" w:cs="Times New Roman"/>
        </w:rPr>
        <w:t>rained almost every day, every single day. Then, when it is hot, the sun shines directly on me,</w:t>
      </w:r>
      <w:r>
        <w:rPr>
          <w:rFonts w:ascii="Times New Roman" w:hAnsi="Times New Roman" w:cs="Times New Roman"/>
          <w:lang w:eastAsia="zh-CN"/>
        </w:rPr>
        <w:t xml:space="preserve"> and I feel </w:t>
      </w:r>
      <w:r>
        <w:rPr>
          <w:rFonts w:ascii="Times New Roman" w:hAnsi="Times New Roman" w:cs="Times New Roman"/>
        </w:rPr>
        <w:t xml:space="preserve">dizzy. </w:t>
      </w:r>
      <w:r>
        <w:rPr>
          <w:rFonts w:ascii="Times New Roman" w:hAnsi="Times New Roman" w:cs="Times New Roman"/>
          <w:lang w:eastAsia="zh-CN"/>
        </w:rPr>
        <w:t xml:space="preserve">And the food over here </w:t>
      </w:r>
      <w:r>
        <w:rPr>
          <w:rFonts w:ascii="Times New Roman" w:hAnsi="Times New Roman" w:cs="Times New Roman"/>
        </w:rPr>
        <w:t>is also not very acceptable</w:t>
      </w:r>
      <w:r>
        <w:rPr>
          <w:rFonts w:ascii="Times New Roman" w:hAnsi="Times New Roman" w:cs="Times New Roman"/>
          <w:lang w:eastAsia="zh-CN"/>
        </w:rPr>
        <w:t>.</w:t>
      </w:r>
    </w:p>
    <w:p w14:paraId="266CFA90">
      <w:pPr>
        <w:jc w:val="both"/>
        <w:rPr>
          <w:rFonts w:ascii="Times New Roman" w:hAnsi="Times New Roman" w:cs="Times New Roman"/>
        </w:rPr>
      </w:pPr>
      <w:r>
        <w:rPr>
          <w:rFonts w:ascii="Times New Roman" w:hAnsi="Times New Roman" w:cs="Times New Roman"/>
        </w:rPr>
        <w:t>Eva (00:23:46): So, are you any better now?</w:t>
      </w:r>
    </w:p>
    <w:p w14:paraId="7B4C3F17">
      <w:pPr>
        <w:jc w:val="both"/>
        <w:rPr>
          <w:rFonts w:ascii="Times New Roman" w:hAnsi="Times New Roman" w:cs="Times New Roman"/>
        </w:rPr>
      </w:pPr>
      <w:r>
        <w:rPr>
          <w:rFonts w:ascii="Times New Roman" w:hAnsi="Times New Roman" w:cs="Times New Roman"/>
          <w:lang w:eastAsia="zh-CN"/>
        </w:rPr>
        <w:t xml:space="preserve">Xinrui Yue </w:t>
      </w:r>
      <w:r>
        <w:rPr>
          <w:rFonts w:ascii="Times New Roman" w:hAnsi="Times New Roman" w:cs="Times New Roman"/>
        </w:rPr>
        <w:t>(00:23:46): No,</w:t>
      </w:r>
      <w:r>
        <w:rPr>
          <w:rFonts w:ascii="Times New Roman" w:hAnsi="Times New Roman" w:cs="Times New Roman"/>
          <w:lang w:eastAsia="zh-CN"/>
        </w:rPr>
        <w:t xml:space="preserve"> the </w:t>
      </w:r>
      <w:r>
        <w:rPr>
          <w:rFonts w:ascii="Times New Roman" w:hAnsi="Times New Roman" w:cs="Times New Roman"/>
        </w:rPr>
        <w:t>eczema continues to come up. It's just not as uncomfortable as it was when it first came.</w:t>
      </w:r>
    </w:p>
    <w:p w14:paraId="121AF8BD">
      <w:pPr>
        <w:jc w:val="both"/>
        <w:rPr>
          <w:rFonts w:ascii="Times New Roman" w:hAnsi="Times New Roman" w:cs="Times New Roman"/>
        </w:rPr>
      </w:pPr>
      <w:r>
        <w:rPr>
          <w:rFonts w:ascii="Times New Roman" w:hAnsi="Times New Roman" w:cs="Times New Roman"/>
        </w:rPr>
        <w:t>Eva (00:24:16): How do you fix the diet?</w:t>
      </w:r>
    </w:p>
    <w:p w14:paraId="520CBB79">
      <w:pPr>
        <w:jc w:val="both"/>
        <w:rPr>
          <w:rFonts w:ascii="Times New Roman" w:hAnsi="Times New Roman" w:cs="Times New Roman"/>
        </w:rPr>
      </w:pPr>
      <w:r>
        <w:rPr>
          <w:rFonts w:ascii="Times New Roman" w:hAnsi="Times New Roman" w:cs="Times New Roman"/>
          <w:lang w:eastAsia="zh-CN"/>
        </w:rPr>
        <w:t xml:space="preserve">Xinrui Yue </w:t>
      </w:r>
      <w:r>
        <w:rPr>
          <w:rFonts w:ascii="Times New Roman" w:hAnsi="Times New Roman" w:cs="Times New Roman"/>
        </w:rPr>
        <w:t xml:space="preserve">(00:24:20): There is a big brother </w:t>
      </w:r>
      <w:r>
        <w:rPr>
          <w:rFonts w:ascii="Times New Roman" w:hAnsi="Times New Roman" w:cs="Times New Roman"/>
          <w:lang w:eastAsia="zh-CN"/>
        </w:rPr>
        <w:t xml:space="preserve">from Beijing </w:t>
      </w:r>
      <w:r>
        <w:rPr>
          <w:rFonts w:ascii="Times New Roman" w:hAnsi="Times New Roman" w:cs="Times New Roman"/>
        </w:rPr>
        <w:t>on the UCSI side who delivers food to the students every day, so I only eat at his place every day, and if I don't get my food delivered today</w:t>
      </w:r>
      <w:r>
        <w:rPr>
          <w:rFonts w:ascii="Times New Roman" w:hAnsi="Times New Roman" w:cs="Times New Roman"/>
          <w:lang w:eastAsia="zh-CN"/>
        </w:rPr>
        <w:t xml:space="preserve">, </w:t>
      </w:r>
      <w:r>
        <w:rPr>
          <w:rFonts w:ascii="Times New Roman" w:hAnsi="Times New Roman" w:cs="Times New Roman"/>
        </w:rPr>
        <w:t xml:space="preserve">even if I don't eat it, I won't order </w:t>
      </w:r>
      <w:r>
        <w:rPr>
          <w:rFonts w:ascii="Times New Roman" w:hAnsi="Times New Roman" w:cs="Times New Roman"/>
          <w:lang w:eastAsia="zh-CN"/>
        </w:rPr>
        <w:t>anything else</w:t>
      </w:r>
      <w:r>
        <w:rPr>
          <w:rFonts w:ascii="Times New Roman" w:hAnsi="Times New Roman" w:cs="Times New Roman"/>
        </w:rPr>
        <w:t>.</w:t>
      </w:r>
    </w:p>
    <w:p w14:paraId="4B7FEB5F">
      <w:pPr>
        <w:jc w:val="both"/>
        <w:rPr>
          <w:rFonts w:ascii="Times New Roman" w:hAnsi="Times New Roman" w:cs="Times New Roman"/>
        </w:rPr>
      </w:pPr>
      <w:r>
        <w:rPr>
          <w:rFonts w:ascii="Times New Roman" w:hAnsi="Times New Roman" w:cs="Times New Roman"/>
        </w:rPr>
        <w:t xml:space="preserve">Eva (00:24:36): That's so hard, and </w:t>
      </w:r>
      <w:r>
        <w:rPr>
          <w:rFonts w:ascii="Times New Roman" w:hAnsi="Times New Roman" w:cs="Times New Roman"/>
          <w:lang w:eastAsia="zh-CN"/>
        </w:rPr>
        <w:t xml:space="preserve">did that </w:t>
      </w:r>
      <w:r>
        <w:rPr>
          <w:rFonts w:ascii="Times New Roman" w:hAnsi="Times New Roman" w:cs="Times New Roman"/>
        </w:rPr>
        <w:t>cause you some stress in terms of studying?</w:t>
      </w:r>
    </w:p>
    <w:p w14:paraId="0D75BDB0">
      <w:pPr>
        <w:jc w:val="both"/>
        <w:rPr>
          <w:rFonts w:ascii="Times New Roman" w:hAnsi="Times New Roman" w:cs="Times New Roman"/>
        </w:rPr>
      </w:pPr>
      <w:r>
        <w:rPr>
          <w:rFonts w:ascii="Times New Roman" w:hAnsi="Times New Roman" w:cs="Times New Roman"/>
          <w:lang w:eastAsia="zh-CN"/>
        </w:rPr>
        <w:t xml:space="preserve">Yue Xinrui </w:t>
      </w:r>
      <w:r>
        <w:rPr>
          <w:rFonts w:ascii="Times New Roman" w:hAnsi="Times New Roman" w:cs="Times New Roman"/>
        </w:rPr>
        <w:t xml:space="preserve">(00:24:42): </w:t>
      </w:r>
      <w:r>
        <w:rPr>
          <w:rFonts w:ascii="Times New Roman" w:hAnsi="Times New Roman" w:cs="Times New Roman"/>
          <w:lang w:val="en-US" w:eastAsia="zh-CN"/>
        </w:rPr>
        <w:t>I had a really trying time while studying. When I received my grade for my first essay, which was a three out of ten, I had a nervous breakdown. After I emailed the teacher to inquire further, he informed me that my formatting and grammar needed work. I was sad because I had never written an essay of this kind in China. I had a lot of classes to attend and a lot of material to memorize every day.</w:t>
      </w:r>
    </w:p>
    <w:p w14:paraId="01442711">
      <w:pPr>
        <w:jc w:val="both"/>
        <w:rPr>
          <w:rFonts w:ascii="Times New Roman" w:hAnsi="Times New Roman" w:cs="Times New Roman"/>
          <w:lang w:eastAsia="zh-CN"/>
        </w:rPr>
      </w:pPr>
      <w:r>
        <w:rPr>
          <w:rFonts w:ascii="Times New Roman" w:hAnsi="Times New Roman" w:cs="Times New Roman"/>
        </w:rPr>
        <w:t xml:space="preserve">Eva(00:25:44): Mostly, you're not feeling well physically, and then </w:t>
      </w:r>
      <w:r>
        <w:rPr>
          <w:rFonts w:ascii="Times New Roman" w:hAnsi="Times New Roman" w:cs="Times New Roman"/>
          <w:lang w:eastAsia="zh-CN"/>
        </w:rPr>
        <w:t xml:space="preserve">it's hard to adapt to the </w:t>
      </w:r>
      <w:r>
        <w:rPr>
          <w:rFonts w:ascii="Times New Roman" w:hAnsi="Times New Roman" w:cs="Times New Roman"/>
        </w:rPr>
        <w:t xml:space="preserve">way of teaching </w:t>
      </w:r>
      <w:r>
        <w:rPr>
          <w:rFonts w:ascii="Times New Roman" w:hAnsi="Times New Roman" w:cs="Times New Roman"/>
          <w:lang w:eastAsia="zh-CN"/>
        </w:rPr>
        <w:t xml:space="preserve">over here </w:t>
      </w:r>
      <w:r>
        <w:rPr>
          <w:rFonts w:ascii="Times New Roman" w:hAnsi="Times New Roman" w:cs="Times New Roman"/>
        </w:rPr>
        <w:t xml:space="preserve">at once, </w:t>
      </w:r>
      <w:r>
        <w:rPr>
          <w:rFonts w:ascii="Times New Roman" w:hAnsi="Times New Roman" w:cs="Times New Roman"/>
          <w:lang w:eastAsia="zh-CN"/>
        </w:rPr>
        <w:t xml:space="preserve">so it's a bit </w:t>
      </w:r>
      <w:r>
        <w:rPr>
          <w:rFonts w:ascii="Times New Roman" w:hAnsi="Times New Roman" w:cs="Times New Roman"/>
        </w:rPr>
        <w:t xml:space="preserve">stressful. </w:t>
      </w:r>
      <w:r>
        <w:rPr>
          <w:rFonts w:ascii="Times New Roman" w:hAnsi="Times New Roman" w:cs="Times New Roman"/>
          <w:lang w:eastAsia="zh-CN"/>
        </w:rPr>
        <w:t xml:space="preserve">So, </w:t>
      </w:r>
      <w:r>
        <w:rPr>
          <w:rFonts w:ascii="Times New Roman" w:hAnsi="Times New Roman" w:cs="Times New Roman"/>
        </w:rPr>
        <w:t xml:space="preserve">what's the hardest thing for you to accept </w:t>
      </w:r>
      <w:r>
        <w:rPr>
          <w:rFonts w:ascii="Times New Roman" w:hAnsi="Times New Roman" w:cs="Times New Roman"/>
          <w:lang w:eastAsia="zh-CN"/>
        </w:rPr>
        <w:t>now?</w:t>
      </w:r>
    </w:p>
    <w:p w14:paraId="5F0579F3">
      <w:pPr>
        <w:jc w:val="both"/>
        <w:rPr>
          <w:rFonts w:ascii="Times New Roman" w:hAnsi="Times New Roman" w:cs="Times New Roman"/>
        </w:rPr>
      </w:pPr>
      <w:r>
        <w:rPr>
          <w:rFonts w:ascii="Times New Roman" w:hAnsi="Times New Roman" w:cs="Times New Roman"/>
          <w:lang w:eastAsia="zh-CN"/>
        </w:rPr>
        <w:t xml:space="preserve">Yue Xinrui </w:t>
      </w:r>
      <w:r>
        <w:rPr>
          <w:rFonts w:ascii="Times New Roman" w:hAnsi="Times New Roman" w:cs="Times New Roman"/>
        </w:rPr>
        <w:t xml:space="preserve">(00:26:04): Maybe </w:t>
      </w:r>
      <w:r>
        <w:rPr>
          <w:rFonts w:ascii="Times New Roman" w:hAnsi="Times New Roman" w:cs="Times New Roman"/>
          <w:lang w:eastAsia="zh-CN"/>
        </w:rPr>
        <w:t xml:space="preserve">it's still </w:t>
      </w:r>
      <w:r>
        <w:rPr>
          <w:rFonts w:ascii="Times New Roman" w:hAnsi="Times New Roman" w:cs="Times New Roman"/>
        </w:rPr>
        <w:t xml:space="preserve">essay </w:t>
      </w:r>
      <w:r>
        <w:rPr>
          <w:rFonts w:ascii="Times New Roman" w:hAnsi="Times New Roman" w:cs="Times New Roman"/>
          <w:lang w:eastAsia="zh-CN"/>
        </w:rPr>
        <w:t>writing</w:t>
      </w:r>
      <w:r>
        <w:rPr>
          <w:rFonts w:ascii="Times New Roman" w:hAnsi="Times New Roman" w:cs="Times New Roman"/>
        </w:rPr>
        <w:t>; we are not native English speakers; even</w:t>
      </w:r>
      <w:r>
        <w:rPr>
          <w:rFonts w:ascii="Times New Roman" w:hAnsi="Times New Roman" w:cs="Times New Roman"/>
          <w:lang w:eastAsia="zh-CN"/>
        </w:rPr>
        <w:t xml:space="preserve"> if we </w:t>
      </w:r>
      <w:r>
        <w:rPr>
          <w:rFonts w:ascii="Times New Roman" w:hAnsi="Times New Roman" w:cs="Times New Roman"/>
        </w:rPr>
        <w:t xml:space="preserve">learn English </w:t>
      </w:r>
      <w:r>
        <w:rPr>
          <w:rFonts w:ascii="Times New Roman" w:hAnsi="Times New Roman" w:cs="Times New Roman"/>
          <w:lang w:eastAsia="zh-CN"/>
        </w:rPr>
        <w:t>well</w:t>
      </w:r>
      <w:r>
        <w:rPr>
          <w:rFonts w:ascii="Times New Roman" w:hAnsi="Times New Roman" w:cs="Times New Roman"/>
        </w:rPr>
        <w:t>, there is still a difference between them.</w:t>
      </w:r>
    </w:p>
    <w:p w14:paraId="41C09A4F">
      <w:pPr>
        <w:jc w:val="both"/>
        <w:rPr>
          <w:rFonts w:ascii="Times New Roman" w:hAnsi="Times New Roman" w:cs="Times New Roman"/>
          <w:lang w:eastAsia="zh-CN"/>
        </w:rPr>
      </w:pPr>
      <w:r>
        <w:rPr>
          <w:rFonts w:ascii="Times New Roman" w:hAnsi="Times New Roman" w:cs="Times New Roman"/>
        </w:rPr>
        <w:t>Eva (00:26:20): OK, thank you for sharing</w:t>
      </w:r>
      <w:r>
        <w:rPr>
          <w:rFonts w:ascii="Times New Roman" w:hAnsi="Times New Roman" w:cs="Times New Roman"/>
          <w:lang w:eastAsia="zh-CN"/>
        </w:rPr>
        <w:t xml:space="preserve">. </w:t>
      </w:r>
      <w:r>
        <w:rPr>
          <w:rFonts w:ascii="Times New Roman" w:hAnsi="Times New Roman" w:cs="Times New Roman"/>
        </w:rPr>
        <w:t xml:space="preserve">So next, I would like to ask Jin </w:t>
      </w:r>
      <w:r>
        <w:rPr>
          <w:rFonts w:ascii="Times New Roman" w:hAnsi="Times New Roman" w:cs="Times New Roman"/>
          <w:lang w:eastAsia="zh-CN"/>
        </w:rPr>
        <w:t xml:space="preserve">Jing </w:t>
      </w:r>
      <w:r>
        <w:rPr>
          <w:rFonts w:ascii="Times New Roman" w:hAnsi="Times New Roman" w:cs="Times New Roman"/>
        </w:rPr>
        <w:t>to share your experience when you first came to Malaysia to study</w:t>
      </w:r>
      <w:r>
        <w:rPr>
          <w:rFonts w:ascii="Times New Roman" w:hAnsi="Times New Roman" w:cs="Times New Roman"/>
          <w:lang w:eastAsia="zh-CN"/>
        </w:rPr>
        <w:t>.</w:t>
      </w:r>
    </w:p>
    <w:p w14:paraId="603D12ED">
      <w:pPr>
        <w:jc w:val="both"/>
        <w:rPr>
          <w:rFonts w:ascii="Times New Roman" w:hAnsi="Times New Roman" w:cs="Times New Roman"/>
        </w:rPr>
      </w:pPr>
      <w:r>
        <w:rPr>
          <w:rFonts w:ascii="Times New Roman" w:hAnsi="Times New Roman" w:cs="Times New Roman"/>
          <w:lang w:eastAsia="zh-CN"/>
        </w:rPr>
        <w:t xml:space="preserve">Jin Jing </w:t>
      </w:r>
      <w:r>
        <w:rPr>
          <w:rFonts w:ascii="Times New Roman" w:hAnsi="Times New Roman" w:cs="Times New Roman"/>
        </w:rPr>
        <w:t>(00:26:46): I've just arrived in Malaysia and have difficulty getting off the plane</w:t>
      </w:r>
      <w:r>
        <w:rPr>
          <w:rFonts w:ascii="Times New Roman" w:hAnsi="Times New Roman" w:cs="Times New Roman"/>
          <w:lang w:eastAsia="zh-CN"/>
        </w:rPr>
        <w:t xml:space="preserve">. </w:t>
      </w:r>
      <w:r>
        <w:rPr>
          <w:rFonts w:ascii="Times New Roman" w:hAnsi="Times New Roman" w:cs="Times New Roman"/>
        </w:rPr>
        <w:t xml:space="preserve">I </w:t>
      </w:r>
      <w:r>
        <w:rPr>
          <w:rFonts w:ascii="Times New Roman" w:hAnsi="Times New Roman" w:cs="Times New Roman"/>
          <w:lang w:eastAsia="zh-CN"/>
        </w:rPr>
        <w:t xml:space="preserve">had </w:t>
      </w:r>
      <w:r>
        <w:rPr>
          <w:rFonts w:ascii="Times New Roman" w:hAnsi="Times New Roman" w:cs="Times New Roman"/>
        </w:rPr>
        <w:t xml:space="preserve">sent my itinerary to the </w:t>
      </w:r>
      <w:r>
        <w:rPr>
          <w:rFonts w:hint="eastAsia" w:ascii="Times New Roman" w:hAnsi="Times New Roman" w:cs="Times New Roman"/>
          <w:lang w:eastAsia="zh-CN"/>
        </w:rPr>
        <w:t>university</w:t>
      </w:r>
      <w:r>
        <w:rPr>
          <w:rFonts w:ascii="Times New Roman" w:hAnsi="Times New Roman" w:cs="Times New Roman"/>
        </w:rPr>
        <w:t xml:space="preserve"> in advance, but when I arrived at the airport, there was no teacher to pick me up</w:t>
      </w:r>
      <w:r>
        <w:rPr>
          <w:rFonts w:ascii="Times New Roman" w:hAnsi="Times New Roman" w:cs="Times New Roman"/>
          <w:lang w:eastAsia="zh-CN"/>
        </w:rPr>
        <w:t xml:space="preserve">. </w:t>
      </w:r>
      <w:r>
        <w:rPr>
          <w:rFonts w:ascii="Times New Roman" w:hAnsi="Times New Roman" w:cs="Times New Roman"/>
        </w:rPr>
        <w:t xml:space="preserve">I arrived at </w:t>
      </w:r>
      <w:r>
        <w:rPr>
          <w:rFonts w:ascii="Times New Roman" w:hAnsi="Times New Roman" w:cs="Times New Roman"/>
          <w:lang w:eastAsia="zh-CN"/>
        </w:rPr>
        <w:t xml:space="preserve">the airport </w:t>
      </w:r>
      <w:r>
        <w:rPr>
          <w:rFonts w:ascii="Times New Roman" w:hAnsi="Times New Roman" w:cs="Times New Roman"/>
        </w:rPr>
        <w:t>around 7 am, and since there was no teacher to pick me up, I went through customs alone</w:t>
      </w:r>
      <w:r>
        <w:rPr>
          <w:rFonts w:ascii="Times New Roman" w:hAnsi="Times New Roman" w:cs="Times New Roman"/>
          <w:lang w:eastAsia="zh-CN"/>
        </w:rPr>
        <w:t xml:space="preserve">. </w:t>
      </w:r>
      <w:r>
        <w:rPr>
          <w:rFonts w:ascii="Times New Roman" w:hAnsi="Times New Roman" w:cs="Times New Roman"/>
        </w:rPr>
        <w:t xml:space="preserve">After I had finished my phone card, I was ready to take a taxi back to </w:t>
      </w:r>
      <w:r>
        <w:rPr>
          <w:rFonts w:hint="eastAsia" w:ascii="Times New Roman" w:hAnsi="Times New Roman" w:cs="Times New Roman"/>
          <w:lang w:eastAsia="zh-CN"/>
        </w:rPr>
        <w:t>university</w:t>
      </w:r>
      <w:r>
        <w:rPr>
          <w:rFonts w:ascii="Times New Roman" w:hAnsi="Times New Roman" w:cs="Times New Roman"/>
        </w:rPr>
        <w:t>, and then my teacher suddenly called me and asked me where I was. I waited for him for more than an hour before he came</w:t>
      </w:r>
      <w:r>
        <w:rPr>
          <w:rFonts w:ascii="Times New Roman" w:hAnsi="Times New Roman" w:cs="Times New Roman"/>
          <w:lang w:eastAsia="zh-CN"/>
        </w:rPr>
        <w:t xml:space="preserve">. I waited for more than an hour before he came. </w:t>
      </w:r>
      <w:r>
        <w:rPr>
          <w:rFonts w:ascii="Times New Roman" w:hAnsi="Times New Roman" w:cs="Times New Roman"/>
        </w:rPr>
        <w:t xml:space="preserve">He explained that he overslept, </w:t>
      </w:r>
      <w:r>
        <w:rPr>
          <w:rFonts w:ascii="Times New Roman" w:hAnsi="Times New Roman" w:cs="Times New Roman"/>
          <w:lang w:eastAsia="zh-CN"/>
        </w:rPr>
        <w:t xml:space="preserve">making me feel that the teacher was not </w:t>
      </w:r>
      <w:r>
        <w:rPr>
          <w:rFonts w:ascii="Times New Roman" w:hAnsi="Times New Roman" w:cs="Times New Roman"/>
        </w:rPr>
        <w:t>responsible for international students. I was a bit scared when I first went to a new country.</w:t>
      </w:r>
    </w:p>
    <w:p w14:paraId="1D4F512E">
      <w:pPr>
        <w:jc w:val="both"/>
        <w:rPr>
          <w:rFonts w:ascii="Times New Roman" w:hAnsi="Times New Roman" w:cs="Times New Roman"/>
        </w:rPr>
      </w:pPr>
      <w:r>
        <w:rPr>
          <w:rFonts w:ascii="Times New Roman" w:hAnsi="Times New Roman" w:cs="Times New Roman"/>
        </w:rPr>
        <w:t>Eva(00:27:59): You're brave enough to leave customs alone on your first trip.</w:t>
      </w:r>
    </w:p>
    <w:p w14:paraId="4F155398">
      <w:pPr>
        <w:jc w:val="both"/>
        <w:rPr>
          <w:rFonts w:ascii="Times New Roman" w:hAnsi="Times New Roman" w:cs="Times New Roman"/>
          <w:lang w:eastAsia="zh-CN"/>
        </w:rPr>
      </w:pPr>
      <w:r>
        <w:rPr>
          <w:rFonts w:ascii="Times New Roman" w:hAnsi="Times New Roman" w:cs="Times New Roman"/>
          <w:lang w:eastAsia="zh-CN"/>
        </w:rPr>
        <w:t xml:space="preserve">Jin Jing </w:t>
      </w:r>
      <w:r>
        <w:rPr>
          <w:rFonts w:ascii="Times New Roman" w:hAnsi="Times New Roman" w:cs="Times New Roman"/>
        </w:rPr>
        <w:t xml:space="preserve">(00:28:04): Yeah, because I didn't see any teachers, I had to go out of customs by myself, </w:t>
      </w:r>
      <w:r>
        <w:rPr>
          <w:rFonts w:ascii="Times New Roman" w:hAnsi="Times New Roman" w:cs="Times New Roman"/>
          <w:lang w:eastAsia="zh-CN"/>
        </w:rPr>
        <w:t xml:space="preserve">and </w:t>
      </w:r>
      <w:r>
        <w:rPr>
          <w:rFonts w:ascii="Times New Roman" w:hAnsi="Times New Roman" w:cs="Times New Roman"/>
        </w:rPr>
        <w:t xml:space="preserve">I didn't have a phone card on me, and I didn't know where I was supposed to go, and then I was going to go to the </w:t>
      </w:r>
      <w:r>
        <w:rPr>
          <w:rFonts w:hint="eastAsia" w:ascii="Times New Roman" w:hAnsi="Times New Roman" w:cs="Times New Roman"/>
          <w:lang w:eastAsia="zh-CN"/>
        </w:rPr>
        <w:t>university</w:t>
      </w:r>
      <w:r>
        <w:rPr>
          <w:rFonts w:ascii="Times New Roman" w:hAnsi="Times New Roman" w:cs="Times New Roman"/>
        </w:rPr>
        <w:t xml:space="preserve"> by myself. </w:t>
      </w:r>
      <w:r>
        <w:rPr>
          <w:rFonts w:ascii="Times New Roman" w:hAnsi="Times New Roman" w:cs="Times New Roman"/>
          <w:lang w:eastAsia="zh-CN"/>
        </w:rPr>
        <w:t xml:space="preserve">Also, the entrance medical examination at </w:t>
      </w:r>
      <w:r>
        <w:rPr>
          <w:rFonts w:ascii="Times New Roman" w:hAnsi="Times New Roman" w:cs="Times New Roman"/>
        </w:rPr>
        <w:t xml:space="preserve">our </w:t>
      </w:r>
      <w:r>
        <w:rPr>
          <w:rFonts w:hint="eastAsia" w:ascii="Times New Roman" w:hAnsi="Times New Roman" w:cs="Times New Roman"/>
          <w:lang w:eastAsia="zh-CN"/>
        </w:rPr>
        <w:t>university</w:t>
      </w:r>
      <w:r>
        <w:rPr>
          <w:rFonts w:ascii="Times New Roman" w:hAnsi="Times New Roman" w:cs="Times New Roman"/>
          <w:lang w:eastAsia="zh-CN"/>
        </w:rPr>
        <w:t xml:space="preserve"> didn't feel very good. </w:t>
      </w:r>
      <w:r>
        <w:rPr>
          <w:rFonts w:ascii="Times New Roman" w:hAnsi="Times New Roman" w:cs="Times New Roman"/>
        </w:rPr>
        <w:t>I felt racially discriminated against</w:t>
      </w:r>
      <w:r>
        <w:rPr>
          <w:rFonts w:ascii="Times New Roman" w:hAnsi="Times New Roman" w:cs="Times New Roman"/>
          <w:lang w:eastAsia="zh-CN"/>
        </w:rPr>
        <w:t>.</w:t>
      </w:r>
    </w:p>
    <w:p w14:paraId="15F47A0B">
      <w:pPr>
        <w:jc w:val="both"/>
        <w:rPr>
          <w:rFonts w:ascii="Times New Roman" w:hAnsi="Times New Roman" w:cs="Times New Roman"/>
          <w:lang w:eastAsia="zh-CN"/>
        </w:rPr>
      </w:pPr>
      <w:r>
        <w:rPr>
          <w:rFonts w:ascii="Times New Roman" w:hAnsi="Times New Roman" w:cs="Times New Roman"/>
        </w:rPr>
        <w:t>Eva(00:28:37): What</w:t>
      </w:r>
      <w:r>
        <w:rPr>
          <w:rFonts w:ascii="Times New Roman" w:hAnsi="Times New Roman" w:cs="Times New Roman"/>
          <w:lang w:eastAsia="zh-CN"/>
        </w:rPr>
        <w:t>?</w:t>
      </w:r>
    </w:p>
    <w:p w14:paraId="35A62020">
      <w:pPr>
        <w:jc w:val="both"/>
        <w:rPr>
          <w:rFonts w:ascii="Times New Roman" w:hAnsi="Times New Roman" w:cs="Times New Roman"/>
        </w:rPr>
      </w:pPr>
      <w:r>
        <w:rPr>
          <w:rFonts w:ascii="Times New Roman" w:hAnsi="Times New Roman" w:cs="Times New Roman"/>
          <w:lang w:eastAsia="zh-CN"/>
        </w:rPr>
        <w:t xml:space="preserve">Jin Jing </w:t>
      </w:r>
      <w:r>
        <w:rPr>
          <w:rFonts w:ascii="Times New Roman" w:hAnsi="Times New Roman" w:cs="Times New Roman"/>
        </w:rPr>
        <w:t xml:space="preserve">(00:28:38): We </w:t>
      </w:r>
      <w:r>
        <w:rPr>
          <w:rFonts w:ascii="Times New Roman" w:hAnsi="Times New Roman" w:cs="Times New Roman"/>
          <w:lang w:eastAsia="zh-CN"/>
        </w:rPr>
        <w:t xml:space="preserve">went to the </w:t>
      </w:r>
      <w:r>
        <w:rPr>
          <w:rFonts w:ascii="Times New Roman" w:hAnsi="Times New Roman" w:cs="Times New Roman"/>
        </w:rPr>
        <w:t xml:space="preserve">local clinic in Malay in the morning to </w:t>
      </w:r>
      <w:r>
        <w:rPr>
          <w:rFonts w:ascii="Times New Roman" w:hAnsi="Times New Roman" w:cs="Times New Roman"/>
          <w:lang w:eastAsia="zh-CN"/>
        </w:rPr>
        <w:t xml:space="preserve">queue up for our medical check-up and </w:t>
      </w:r>
      <w:r>
        <w:rPr>
          <w:rFonts w:ascii="Times New Roman" w:hAnsi="Times New Roman" w:cs="Times New Roman"/>
        </w:rPr>
        <w:t>waited until noon</w:t>
      </w:r>
      <w:r>
        <w:rPr>
          <w:rFonts w:ascii="Times New Roman" w:hAnsi="Times New Roman" w:cs="Times New Roman"/>
          <w:lang w:eastAsia="zh-CN"/>
        </w:rPr>
        <w:t xml:space="preserve">. Then the staff </w:t>
      </w:r>
      <w:r>
        <w:rPr>
          <w:rFonts w:ascii="Times New Roman" w:hAnsi="Times New Roman" w:cs="Times New Roman"/>
        </w:rPr>
        <w:t>told us to go back and said they couldn't do it in the morning</w:t>
      </w:r>
      <w:r>
        <w:rPr>
          <w:rFonts w:ascii="Times New Roman" w:hAnsi="Times New Roman" w:cs="Times New Roman"/>
          <w:lang w:eastAsia="zh-CN"/>
        </w:rPr>
        <w:t xml:space="preserve">, so </w:t>
      </w:r>
      <w:r>
        <w:rPr>
          <w:rFonts w:ascii="Times New Roman" w:hAnsi="Times New Roman" w:cs="Times New Roman"/>
        </w:rPr>
        <w:t>we came back in the afternoon, then waited for a long time again</w:t>
      </w:r>
      <w:r>
        <w:rPr>
          <w:rFonts w:ascii="Times New Roman" w:hAnsi="Times New Roman" w:cs="Times New Roman"/>
          <w:lang w:eastAsia="zh-CN"/>
        </w:rPr>
        <w:t xml:space="preserve">, and the staff </w:t>
      </w:r>
      <w:r>
        <w:rPr>
          <w:rFonts w:ascii="Times New Roman" w:hAnsi="Times New Roman" w:cs="Times New Roman"/>
        </w:rPr>
        <w:t xml:space="preserve">said no again and told us to come back the next day. The next day, we stayed from morning to afternoon again. We all </w:t>
      </w:r>
      <w:r>
        <w:rPr>
          <w:rFonts w:ascii="Times New Roman" w:hAnsi="Times New Roman" w:cs="Times New Roman"/>
          <w:lang w:eastAsia="zh-CN"/>
        </w:rPr>
        <w:t>got</w:t>
      </w:r>
      <w:r>
        <w:rPr>
          <w:rFonts w:ascii="Times New Roman" w:hAnsi="Times New Roman" w:cs="Times New Roman"/>
        </w:rPr>
        <w:t xml:space="preserve"> annoyed with the wait and were a bit grumpy, so we </w:t>
      </w:r>
      <w:r>
        <w:rPr>
          <w:rFonts w:ascii="Times New Roman" w:hAnsi="Times New Roman" w:cs="Times New Roman"/>
          <w:lang w:eastAsia="zh-CN"/>
        </w:rPr>
        <w:t xml:space="preserve">argued </w:t>
      </w:r>
      <w:r>
        <w:rPr>
          <w:rFonts w:ascii="Times New Roman" w:hAnsi="Times New Roman" w:cs="Times New Roman"/>
        </w:rPr>
        <w:t xml:space="preserve">with the medical staff at the front desk. The medical staff treated us badly, saying we either had to wait or leave. </w:t>
      </w:r>
      <w:r>
        <w:rPr>
          <w:rFonts w:ascii="Times New Roman" w:hAnsi="Times New Roman" w:cs="Times New Roman"/>
          <w:lang w:eastAsia="zh-CN"/>
        </w:rPr>
        <w:t xml:space="preserve">One of the </w:t>
      </w:r>
      <w:r>
        <w:rPr>
          <w:rFonts w:ascii="Times New Roman" w:hAnsi="Times New Roman" w:cs="Times New Roman"/>
        </w:rPr>
        <w:t xml:space="preserve">boys probably didn't speak well; he just kept speaking Chinese, and then the healthcare staff thought he was swearing in Chinese and just told him to get out and they wouldn't receive him at the clinic. Then a teacher from our </w:t>
      </w:r>
      <w:r>
        <w:rPr>
          <w:rFonts w:hint="eastAsia" w:ascii="Times New Roman" w:hAnsi="Times New Roman" w:cs="Times New Roman"/>
          <w:lang w:eastAsia="zh-CN"/>
        </w:rPr>
        <w:t>university</w:t>
      </w:r>
      <w:r>
        <w:rPr>
          <w:rFonts w:ascii="Times New Roman" w:hAnsi="Times New Roman" w:cs="Times New Roman"/>
        </w:rPr>
        <w:t xml:space="preserve"> came, but he didn't speak up for us.</w:t>
      </w:r>
    </w:p>
    <w:p w14:paraId="567D7263">
      <w:pPr>
        <w:jc w:val="both"/>
        <w:rPr>
          <w:rFonts w:ascii="Times New Roman" w:hAnsi="Times New Roman" w:cs="Times New Roman"/>
        </w:rPr>
      </w:pPr>
      <w:r>
        <w:rPr>
          <w:rFonts w:ascii="Times New Roman" w:hAnsi="Times New Roman" w:cs="Times New Roman"/>
        </w:rPr>
        <w:t xml:space="preserve">Eva(00:29:47): And are the teachers </w:t>
      </w:r>
      <w:r>
        <w:rPr>
          <w:rFonts w:ascii="Times New Roman" w:hAnsi="Times New Roman" w:cs="Times New Roman"/>
          <w:lang w:eastAsia="zh-CN"/>
        </w:rPr>
        <w:t xml:space="preserve">that come to </w:t>
      </w:r>
      <w:r>
        <w:rPr>
          <w:rFonts w:ascii="Times New Roman" w:hAnsi="Times New Roman" w:cs="Times New Roman"/>
        </w:rPr>
        <w:t xml:space="preserve">the </w:t>
      </w:r>
      <w:r>
        <w:rPr>
          <w:rFonts w:hint="eastAsia" w:ascii="Times New Roman" w:hAnsi="Times New Roman" w:cs="Times New Roman"/>
          <w:lang w:eastAsia="zh-CN"/>
        </w:rPr>
        <w:t>university</w:t>
      </w:r>
      <w:r>
        <w:rPr>
          <w:rFonts w:ascii="Times New Roman" w:hAnsi="Times New Roman" w:cs="Times New Roman"/>
        </w:rPr>
        <w:t xml:space="preserve"> </w:t>
      </w:r>
      <w:r>
        <w:rPr>
          <w:rFonts w:hint="eastAsia" w:ascii="Times New Roman" w:hAnsi="Times New Roman" w:cs="Times New Roman"/>
          <w:lang w:val="en-US" w:eastAsia="zh-CN"/>
        </w:rPr>
        <w:t xml:space="preserve">Malaysian </w:t>
      </w:r>
      <w:r>
        <w:rPr>
          <w:rFonts w:ascii="Times New Roman" w:hAnsi="Times New Roman" w:cs="Times New Roman"/>
        </w:rPr>
        <w:t>Chinese teachers or Chinese teachers?</w:t>
      </w:r>
    </w:p>
    <w:p w14:paraId="30569259">
      <w:pPr>
        <w:jc w:val="both"/>
        <w:rPr>
          <w:rFonts w:ascii="Times New Roman" w:hAnsi="Times New Roman" w:cs="Times New Roman"/>
        </w:rPr>
      </w:pPr>
      <w:r>
        <w:rPr>
          <w:rFonts w:ascii="Times New Roman" w:hAnsi="Times New Roman" w:cs="Times New Roman"/>
          <w:lang w:eastAsia="zh-CN"/>
        </w:rPr>
        <w:t xml:space="preserve">Jin Jing </w:t>
      </w:r>
      <w:r>
        <w:rPr>
          <w:rFonts w:ascii="Times New Roman" w:hAnsi="Times New Roman" w:cs="Times New Roman"/>
        </w:rPr>
        <w:t>(00:29:51): That teacher is Indian</w:t>
      </w:r>
      <w:r>
        <w:rPr>
          <w:rFonts w:ascii="Times New Roman" w:hAnsi="Times New Roman" w:cs="Times New Roman"/>
          <w:lang w:eastAsia="zh-CN"/>
        </w:rPr>
        <w:t>. He</w:t>
      </w:r>
      <w:r>
        <w:rPr>
          <w:rFonts w:ascii="Times New Roman" w:hAnsi="Times New Roman" w:cs="Times New Roman"/>
        </w:rPr>
        <w:t xml:space="preserve"> didn't speak up for us, and that student was so angry and </w:t>
      </w:r>
      <w:r>
        <w:rPr>
          <w:rFonts w:ascii="Times New Roman" w:hAnsi="Times New Roman" w:cs="Times New Roman"/>
          <w:lang w:eastAsia="zh-CN"/>
        </w:rPr>
        <w:t xml:space="preserve">felt </w:t>
      </w:r>
      <w:r>
        <w:rPr>
          <w:rFonts w:ascii="Times New Roman" w:hAnsi="Times New Roman" w:cs="Times New Roman"/>
        </w:rPr>
        <w:t xml:space="preserve">racially discriminated against that he took a taxi by himself and left. </w:t>
      </w:r>
      <w:r>
        <w:rPr>
          <w:rFonts w:ascii="Times New Roman" w:hAnsi="Times New Roman" w:cs="Times New Roman"/>
          <w:lang w:eastAsia="zh-CN"/>
        </w:rPr>
        <w:t>By all rights</w:t>
      </w:r>
      <w:r>
        <w:rPr>
          <w:rFonts w:ascii="Times New Roman" w:hAnsi="Times New Roman" w:cs="Times New Roman"/>
        </w:rPr>
        <w:t xml:space="preserve">, the teacher </w:t>
      </w:r>
      <w:r>
        <w:rPr>
          <w:rFonts w:ascii="Times New Roman" w:hAnsi="Times New Roman" w:cs="Times New Roman"/>
          <w:lang w:eastAsia="zh-CN"/>
        </w:rPr>
        <w:t>should have defended our freedoms.</w:t>
      </w:r>
      <w:r>
        <w:rPr>
          <w:rFonts w:ascii="Times New Roman" w:hAnsi="Times New Roman" w:cs="Times New Roman"/>
        </w:rPr>
        <w:t xml:space="preserve"> I am still speechless about this.</w:t>
      </w:r>
    </w:p>
    <w:p w14:paraId="3EC70E5D">
      <w:pPr>
        <w:jc w:val="both"/>
        <w:rPr>
          <w:rFonts w:ascii="Times New Roman" w:hAnsi="Times New Roman" w:cs="Times New Roman"/>
        </w:rPr>
      </w:pPr>
      <w:r>
        <w:rPr>
          <w:rFonts w:ascii="Times New Roman" w:hAnsi="Times New Roman" w:cs="Times New Roman"/>
        </w:rPr>
        <w:t xml:space="preserve">Eva (00:30:22): Maybe </w:t>
      </w:r>
      <w:r>
        <w:rPr>
          <w:rFonts w:ascii="Times New Roman" w:hAnsi="Times New Roman" w:cs="Times New Roman"/>
          <w:lang w:eastAsia="zh-CN"/>
        </w:rPr>
        <w:t>it's that clinic issue. The</w:t>
      </w:r>
      <w:r>
        <w:rPr>
          <w:rFonts w:ascii="Times New Roman" w:hAnsi="Times New Roman" w:cs="Times New Roman"/>
        </w:rPr>
        <w:t xml:space="preserve"> </w:t>
      </w:r>
      <w:r>
        <w:rPr>
          <w:rFonts w:ascii="Times New Roman" w:hAnsi="Times New Roman" w:cs="Times New Roman"/>
          <w:lang w:eastAsia="zh-CN"/>
        </w:rPr>
        <w:t xml:space="preserve">healthcare professionals </w:t>
      </w:r>
      <w:r>
        <w:rPr>
          <w:rFonts w:ascii="Times New Roman" w:hAnsi="Times New Roman" w:cs="Times New Roman"/>
        </w:rPr>
        <w:t xml:space="preserve">I've come into contact with both on </w:t>
      </w:r>
      <w:r>
        <w:rPr>
          <w:rFonts w:ascii="Times New Roman" w:hAnsi="Times New Roman" w:cs="Times New Roman"/>
          <w:lang w:eastAsia="zh-CN"/>
        </w:rPr>
        <w:t xml:space="preserve">and </w:t>
      </w:r>
      <w:r>
        <w:rPr>
          <w:rFonts w:ascii="Times New Roman" w:hAnsi="Times New Roman" w:cs="Times New Roman"/>
        </w:rPr>
        <w:t>off campus have been super nice.</w:t>
      </w:r>
    </w:p>
    <w:p w14:paraId="7934989B">
      <w:pPr>
        <w:jc w:val="both"/>
        <w:rPr>
          <w:rFonts w:ascii="Times New Roman" w:hAnsi="Times New Roman" w:cs="Times New Roman"/>
        </w:rPr>
      </w:pPr>
      <w:r>
        <w:rPr>
          <w:rFonts w:ascii="Times New Roman" w:hAnsi="Times New Roman" w:cs="Times New Roman"/>
          <w:lang w:eastAsia="zh-CN"/>
        </w:rPr>
        <w:t xml:space="preserve">Jin Jing </w:t>
      </w:r>
      <w:r>
        <w:rPr>
          <w:rFonts w:ascii="Times New Roman" w:hAnsi="Times New Roman" w:cs="Times New Roman"/>
        </w:rPr>
        <w:t>(00:30:38): Yeah, that staff really has a bad attitude.</w:t>
      </w:r>
    </w:p>
    <w:p w14:paraId="016023EB">
      <w:pPr>
        <w:jc w:val="both"/>
        <w:rPr>
          <w:rFonts w:ascii="Times New Roman" w:hAnsi="Times New Roman" w:cs="Times New Roman"/>
        </w:rPr>
      </w:pPr>
      <w:r>
        <w:rPr>
          <w:rFonts w:ascii="Times New Roman" w:hAnsi="Times New Roman" w:cs="Times New Roman"/>
        </w:rPr>
        <w:t xml:space="preserve">Eva(00:30:42): </w:t>
      </w:r>
      <w:r>
        <w:rPr>
          <w:rFonts w:ascii="Times New Roman" w:hAnsi="Times New Roman" w:cs="Times New Roman"/>
          <w:lang w:eastAsia="zh-CN"/>
        </w:rPr>
        <w:t>What</w:t>
      </w:r>
      <w:r>
        <w:rPr>
          <w:rFonts w:ascii="Times New Roman" w:hAnsi="Times New Roman" w:cs="Times New Roman"/>
        </w:rPr>
        <w:t xml:space="preserve"> about your studies at Indy? Did you have more pressure to study in the past?</w:t>
      </w:r>
    </w:p>
    <w:p w14:paraId="7C0FF1AF">
      <w:pPr>
        <w:jc w:val="both"/>
        <w:rPr>
          <w:rFonts w:ascii="Times New Roman" w:hAnsi="Times New Roman" w:cs="Times New Roman"/>
        </w:rPr>
      </w:pPr>
      <w:r>
        <w:rPr>
          <w:rFonts w:ascii="Times New Roman" w:hAnsi="Times New Roman" w:cs="Times New Roman"/>
          <w:lang w:eastAsia="zh-CN"/>
        </w:rPr>
        <w:t xml:space="preserve">Jin Jing </w:t>
      </w:r>
      <w:r>
        <w:rPr>
          <w:rFonts w:ascii="Times New Roman" w:hAnsi="Times New Roman" w:cs="Times New Roman"/>
        </w:rPr>
        <w:t xml:space="preserve">(00:30:48): For me, the pressure may come from the presentation; I think it's more like psychological pressure because when I'm preparing, I'm OK, but as soon as I'm standing on the podium, </w:t>
      </w:r>
      <w:r>
        <w:rPr>
          <w:rFonts w:ascii="Times New Roman" w:hAnsi="Times New Roman" w:cs="Times New Roman"/>
          <w:lang w:eastAsia="zh-CN"/>
        </w:rPr>
        <w:t>I</w:t>
      </w:r>
      <w:r>
        <w:rPr>
          <w:rFonts w:ascii="Times New Roman" w:hAnsi="Times New Roman" w:cs="Times New Roman"/>
        </w:rPr>
        <w:t>'ll immediately become a person. I've had three presentations this semester, and in each one, I've felt very stressed; even though I might have prepared well before, I might get nervous when standing up there.</w:t>
      </w:r>
    </w:p>
    <w:p w14:paraId="5E08E193">
      <w:pPr>
        <w:jc w:val="both"/>
        <w:rPr>
          <w:rFonts w:ascii="Times New Roman" w:hAnsi="Times New Roman" w:cs="Times New Roman"/>
        </w:rPr>
      </w:pPr>
      <w:r>
        <w:rPr>
          <w:rFonts w:ascii="Times New Roman" w:hAnsi="Times New Roman" w:cs="Times New Roman"/>
        </w:rPr>
        <w:t>Eva (00:31:38): I super understand you; practice a few more times, and you won't be nervous; it's really just mental stress</w:t>
      </w:r>
      <w:r>
        <w:rPr>
          <w:rFonts w:ascii="Times New Roman" w:hAnsi="Times New Roman" w:cs="Times New Roman"/>
          <w:lang w:eastAsia="zh-CN"/>
        </w:rPr>
        <w:t xml:space="preserve">. </w:t>
      </w:r>
      <w:r>
        <w:rPr>
          <w:rFonts w:ascii="Times New Roman" w:hAnsi="Times New Roman" w:cs="Times New Roman"/>
        </w:rPr>
        <w:t>OK, thank you for sharing</w:t>
      </w:r>
      <w:r>
        <w:rPr>
          <w:rFonts w:ascii="Times New Roman" w:hAnsi="Times New Roman" w:cs="Times New Roman"/>
          <w:lang w:eastAsia="zh-CN"/>
        </w:rPr>
        <w:t>.</w:t>
      </w:r>
      <w:r>
        <w:rPr>
          <w:rFonts w:ascii="Times New Roman" w:hAnsi="Times New Roman" w:cs="Times New Roman"/>
        </w:rPr>
        <w:t xml:space="preserve"> Next up, can you tell us how you adapted to Malaysia when you first came here?</w:t>
      </w:r>
    </w:p>
    <w:p w14:paraId="6D687F44">
      <w:pPr>
        <w:jc w:val="both"/>
        <w:rPr>
          <w:rFonts w:ascii="Times New Roman" w:hAnsi="Times New Roman" w:cs="Times New Roman"/>
        </w:rPr>
      </w:pPr>
      <w:r>
        <w:rPr>
          <w:rFonts w:ascii="Times New Roman" w:hAnsi="Times New Roman" w:cs="Times New Roman"/>
        </w:rPr>
        <w:t xml:space="preserve">Zhongyuan Hu (00:32:13): Honestly, I just arrived in Malaysia, and I </w:t>
      </w:r>
      <w:r>
        <w:rPr>
          <w:rFonts w:ascii="Times New Roman" w:hAnsi="Times New Roman" w:cs="Times New Roman"/>
          <w:lang w:eastAsia="zh-CN"/>
        </w:rPr>
        <w:t>felt pretty good</w:t>
      </w:r>
      <w:r>
        <w:rPr>
          <w:rFonts w:ascii="Times New Roman" w:hAnsi="Times New Roman" w:cs="Times New Roman"/>
        </w:rPr>
        <w:t xml:space="preserve"> from the time I started </w:t>
      </w:r>
      <w:r>
        <w:rPr>
          <w:rFonts w:hint="eastAsia" w:ascii="Times New Roman" w:hAnsi="Times New Roman" w:cs="Times New Roman"/>
          <w:lang w:eastAsia="zh-CN"/>
        </w:rPr>
        <w:t>university</w:t>
      </w:r>
      <w:r>
        <w:rPr>
          <w:rFonts w:ascii="Times New Roman" w:hAnsi="Times New Roman" w:cs="Times New Roman"/>
        </w:rPr>
        <w:t xml:space="preserve"> until now, no matter what I experience or feel the same as at home</w:t>
      </w:r>
      <w:r>
        <w:rPr>
          <w:rFonts w:ascii="Times New Roman" w:hAnsi="Times New Roman" w:cs="Times New Roman"/>
          <w:lang w:eastAsia="zh-CN"/>
        </w:rPr>
        <w:t xml:space="preserve">. </w:t>
      </w:r>
      <w:r>
        <w:rPr>
          <w:rFonts w:ascii="Times New Roman" w:hAnsi="Times New Roman" w:cs="Times New Roman"/>
        </w:rPr>
        <w:t>Apart from the language</w:t>
      </w:r>
      <w:r>
        <w:rPr>
          <w:rFonts w:ascii="Times New Roman" w:hAnsi="Times New Roman" w:cs="Times New Roman"/>
          <w:lang w:eastAsia="zh-CN"/>
        </w:rPr>
        <w:t xml:space="preserve">, </w:t>
      </w:r>
      <w:r>
        <w:rPr>
          <w:rFonts w:ascii="Times New Roman" w:hAnsi="Times New Roman" w:cs="Times New Roman"/>
        </w:rPr>
        <w:t xml:space="preserve">what I must deal with, what I have </w:t>
      </w:r>
      <w:r>
        <w:rPr>
          <w:rFonts w:ascii="Times New Roman" w:hAnsi="Times New Roman" w:cs="Times New Roman"/>
          <w:lang w:eastAsia="zh-CN"/>
        </w:rPr>
        <w:t>to do</w:t>
      </w:r>
      <w:r>
        <w:rPr>
          <w:rFonts w:ascii="Times New Roman" w:hAnsi="Times New Roman" w:cs="Times New Roman"/>
        </w:rPr>
        <w:t>, what I have to do for homework, what I have to study, it feels exactly the same</w:t>
      </w:r>
      <w:r>
        <w:rPr>
          <w:rFonts w:ascii="Times New Roman" w:hAnsi="Times New Roman" w:cs="Times New Roman"/>
          <w:lang w:eastAsia="zh-CN"/>
        </w:rPr>
        <w:t xml:space="preserve">. My </w:t>
      </w:r>
      <w:r>
        <w:rPr>
          <w:rFonts w:ascii="Times New Roman" w:hAnsi="Times New Roman" w:cs="Times New Roman"/>
        </w:rPr>
        <w:t xml:space="preserve">first experience </w:t>
      </w:r>
      <w:r>
        <w:rPr>
          <w:rFonts w:ascii="Times New Roman" w:hAnsi="Times New Roman" w:cs="Times New Roman"/>
          <w:lang w:eastAsia="zh-CN"/>
        </w:rPr>
        <w:t xml:space="preserve">was when I was </w:t>
      </w:r>
      <w:r>
        <w:rPr>
          <w:rFonts w:ascii="Times New Roman" w:hAnsi="Times New Roman" w:cs="Times New Roman"/>
        </w:rPr>
        <w:t>leaving the airport</w:t>
      </w:r>
      <w:r>
        <w:rPr>
          <w:rFonts w:ascii="Times New Roman" w:hAnsi="Times New Roman" w:cs="Times New Roman"/>
          <w:lang w:eastAsia="zh-CN"/>
        </w:rPr>
        <w:t xml:space="preserve">, I </w:t>
      </w:r>
      <w:r>
        <w:rPr>
          <w:rFonts w:ascii="Times New Roman" w:hAnsi="Times New Roman" w:cs="Times New Roman"/>
        </w:rPr>
        <w:t xml:space="preserve">encountered a most embarrassing </w:t>
      </w:r>
      <w:r>
        <w:rPr>
          <w:rFonts w:ascii="Times New Roman" w:hAnsi="Times New Roman" w:cs="Times New Roman"/>
          <w:lang w:eastAsia="zh-CN"/>
        </w:rPr>
        <w:t>incident. After</w:t>
      </w:r>
      <w:r>
        <w:rPr>
          <w:rFonts w:ascii="Times New Roman" w:hAnsi="Times New Roman" w:cs="Times New Roman"/>
        </w:rPr>
        <w:t xml:space="preserve"> that incident, my impression of Malaysia was raised to a higher level; it's like this: I lost my passport at the airport when I was leaving the airport, and </w:t>
      </w:r>
      <w:r>
        <w:rPr>
          <w:rFonts w:ascii="Times New Roman" w:hAnsi="Times New Roman" w:cs="Times New Roman"/>
          <w:lang w:eastAsia="zh-CN"/>
        </w:rPr>
        <w:t xml:space="preserve">I left </w:t>
      </w:r>
      <w:r>
        <w:rPr>
          <w:rFonts w:ascii="Times New Roman" w:hAnsi="Times New Roman" w:cs="Times New Roman"/>
        </w:rPr>
        <w:t xml:space="preserve">it </w:t>
      </w:r>
      <w:r>
        <w:rPr>
          <w:rFonts w:ascii="Times New Roman" w:hAnsi="Times New Roman" w:cs="Times New Roman"/>
          <w:lang w:eastAsia="zh-CN"/>
        </w:rPr>
        <w:t xml:space="preserve">at the </w:t>
      </w:r>
      <w:r>
        <w:rPr>
          <w:rFonts w:ascii="Times New Roman" w:hAnsi="Times New Roman" w:cs="Times New Roman"/>
        </w:rPr>
        <w:t>airport ferry</w:t>
      </w:r>
      <w:r>
        <w:rPr>
          <w:rFonts w:ascii="Times New Roman" w:hAnsi="Times New Roman" w:cs="Times New Roman"/>
          <w:lang w:eastAsia="zh-CN"/>
        </w:rPr>
        <w:t xml:space="preserve">. When I </w:t>
      </w:r>
      <w:r>
        <w:rPr>
          <w:rFonts w:ascii="Times New Roman" w:hAnsi="Times New Roman" w:cs="Times New Roman"/>
        </w:rPr>
        <w:t xml:space="preserve">left customs, I realised that my passport was gone, then I rushed to the customs office to seek help from the police, the local police were very nice, they helped me to apply for it and then let me go to the counter staff. I feel that </w:t>
      </w:r>
      <w:r>
        <w:rPr>
          <w:rFonts w:ascii="Times New Roman" w:hAnsi="Times New Roman" w:cs="Times New Roman"/>
          <w:lang w:eastAsia="zh-CN"/>
        </w:rPr>
        <w:t xml:space="preserve">Malaysian Customs is very friendly </w:t>
      </w:r>
      <w:r>
        <w:rPr>
          <w:rFonts w:ascii="Times New Roman" w:hAnsi="Times New Roman" w:cs="Times New Roman"/>
        </w:rPr>
        <w:t>to Chinese tourists</w:t>
      </w:r>
      <w:r>
        <w:rPr>
          <w:rFonts w:ascii="Times New Roman" w:hAnsi="Times New Roman" w:cs="Times New Roman"/>
          <w:lang w:eastAsia="zh-CN"/>
        </w:rPr>
        <w:t xml:space="preserve">; this side of the special set-up, Chinese service personnel, who should be </w:t>
      </w:r>
      <w:r>
        <w:rPr>
          <w:rFonts w:hint="eastAsia" w:ascii="Times New Roman" w:hAnsi="Times New Roman" w:cs="Times New Roman"/>
          <w:lang w:val="en-US" w:eastAsia="zh-CN"/>
        </w:rPr>
        <w:t xml:space="preserve">Malaysian </w:t>
      </w:r>
      <w:r>
        <w:rPr>
          <w:rFonts w:ascii="Times New Roman" w:hAnsi="Times New Roman" w:cs="Times New Roman"/>
          <w:lang w:eastAsia="zh-CN"/>
        </w:rPr>
        <w:t xml:space="preserve">Chinese, </w:t>
      </w:r>
      <w:r>
        <w:rPr>
          <w:rFonts w:ascii="Times New Roman" w:hAnsi="Times New Roman" w:cs="Times New Roman"/>
        </w:rPr>
        <w:t xml:space="preserve">can help you deal with these </w:t>
      </w:r>
      <w:r>
        <w:rPr>
          <w:rFonts w:ascii="Times New Roman" w:hAnsi="Times New Roman" w:cs="Times New Roman"/>
          <w:lang w:eastAsia="zh-CN"/>
        </w:rPr>
        <w:t xml:space="preserve">unexpected </w:t>
      </w:r>
      <w:r>
        <w:rPr>
          <w:rFonts w:ascii="Times New Roman" w:hAnsi="Times New Roman" w:cs="Times New Roman"/>
        </w:rPr>
        <w:t xml:space="preserve">problems. When I got to the counter, I didn't need to speak English; I spoke to him directly in Chinese, and there was a </w:t>
      </w:r>
      <w:r>
        <w:rPr>
          <w:rFonts w:ascii="Times New Roman" w:hAnsi="Times New Roman" w:cs="Times New Roman"/>
          <w:lang w:eastAsia="zh-CN"/>
        </w:rPr>
        <w:t xml:space="preserve">sign informing me that I </w:t>
      </w:r>
      <w:r>
        <w:rPr>
          <w:rFonts w:ascii="Times New Roman" w:hAnsi="Times New Roman" w:cs="Times New Roman"/>
        </w:rPr>
        <w:t>could speak Chinese. I came with my mum, who doesn't speak English, and she was very worried about what she would do when she returned</w:t>
      </w:r>
      <w:r>
        <w:rPr>
          <w:rFonts w:ascii="Times New Roman" w:hAnsi="Times New Roman" w:cs="Times New Roman"/>
          <w:lang w:eastAsia="zh-CN"/>
        </w:rPr>
        <w:t xml:space="preserve"> to her country. However, the customs officer here </w:t>
      </w:r>
      <w:r>
        <w:rPr>
          <w:rFonts w:ascii="Times New Roman" w:hAnsi="Times New Roman" w:cs="Times New Roman"/>
        </w:rPr>
        <w:t xml:space="preserve">will take you through the </w:t>
      </w:r>
      <w:r>
        <w:rPr>
          <w:rFonts w:ascii="Times New Roman" w:hAnsi="Times New Roman" w:cs="Times New Roman"/>
          <w:lang w:eastAsia="zh-CN"/>
        </w:rPr>
        <w:t xml:space="preserve">procedures </w:t>
      </w:r>
      <w:r>
        <w:rPr>
          <w:rFonts w:ascii="Times New Roman" w:hAnsi="Times New Roman" w:cs="Times New Roman"/>
        </w:rPr>
        <w:t xml:space="preserve">bit by bit, tell you how to </w:t>
      </w:r>
      <w:r>
        <w:rPr>
          <w:rFonts w:ascii="Times New Roman" w:hAnsi="Times New Roman" w:cs="Times New Roman"/>
          <w:lang w:eastAsia="zh-CN"/>
        </w:rPr>
        <w:t>check in</w:t>
      </w:r>
      <w:r>
        <w:rPr>
          <w:rFonts w:ascii="Times New Roman" w:hAnsi="Times New Roman" w:cs="Times New Roman"/>
        </w:rPr>
        <w:t xml:space="preserve"> and how to transfer to the next flight. He even sent me to the boarding gate and finally helped</w:t>
      </w:r>
      <w:r>
        <w:rPr>
          <w:rFonts w:ascii="Times New Roman" w:hAnsi="Times New Roman" w:cs="Times New Roman"/>
          <w:lang w:eastAsia="zh-CN"/>
        </w:rPr>
        <w:t xml:space="preserve"> me find my passport. </w:t>
      </w:r>
      <w:r>
        <w:rPr>
          <w:rFonts w:ascii="Times New Roman" w:hAnsi="Times New Roman" w:cs="Times New Roman"/>
        </w:rPr>
        <w:t>After that, I have a firm opinion and a</w:t>
      </w:r>
      <w:r>
        <w:rPr>
          <w:rFonts w:ascii="Times New Roman" w:hAnsi="Times New Roman" w:cs="Times New Roman"/>
          <w:lang w:eastAsia="zh-CN"/>
        </w:rPr>
        <w:t xml:space="preserve"> good impression </w:t>
      </w:r>
      <w:r>
        <w:rPr>
          <w:rFonts w:ascii="Times New Roman" w:hAnsi="Times New Roman" w:cs="Times New Roman"/>
        </w:rPr>
        <w:t>of Malaysian locals. I feel that they are very nice people</w:t>
      </w:r>
      <w:r>
        <w:rPr>
          <w:rFonts w:ascii="Times New Roman" w:hAnsi="Times New Roman" w:cs="Times New Roman"/>
          <w:lang w:eastAsia="zh-CN"/>
        </w:rPr>
        <w:t xml:space="preserve">. Although </w:t>
      </w:r>
      <w:r>
        <w:rPr>
          <w:rFonts w:ascii="Times New Roman" w:hAnsi="Times New Roman" w:cs="Times New Roman"/>
        </w:rPr>
        <w:t xml:space="preserve">there are good and bad </w:t>
      </w:r>
      <w:r>
        <w:rPr>
          <w:rFonts w:ascii="Times New Roman" w:hAnsi="Times New Roman" w:cs="Times New Roman"/>
          <w:lang w:eastAsia="zh-CN"/>
        </w:rPr>
        <w:t xml:space="preserve">people in </w:t>
      </w:r>
      <w:r>
        <w:rPr>
          <w:rFonts w:ascii="Times New Roman" w:hAnsi="Times New Roman" w:cs="Times New Roman"/>
        </w:rPr>
        <w:t>every country, I have encountered this and want to share it</w:t>
      </w:r>
      <w:r>
        <w:rPr>
          <w:rFonts w:ascii="Times New Roman" w:hAnsi="Times New Roman" w:cs="Times New Roman"/>
          <w:lang w:eastAsia="zh-CN"/>
        </w:rPr>
        <w:t xml:space="preserve">. So, </w:t>
      </w:r>
      <w:r>
        <w:rPr>
          <w:rFonts w:ascii="Times New Roman" w:hAnsi="Times New Roman" w:cs="Times New Roman"/>
        </w:rPr>
        <w:t>my first impression of Malaysia is very, very good!</w:t>
      </w:r>
    </w:p>
    <w:p w14:paraId="2E8BB5A2">
      <w:pPr>
        <w:jc w:val="both"/>
        <w:rPr>
          <w:rFonts w:ascii="Times New Roman" w:hAnsi="Times New Roman" w:cs="Times New Roman"/>
          <w:lang w:eastAsia="zh-CN"/>
        </w:rPr>
      </w:pPr>
      <w:r>
        <w:rPr>
          <w:rFonts w:ascii="Times New Roman" w:hAnsi="Times New Roman" w:cs="Times New Roman"/>
        </w:rPr>
        <w:t>Eva(00:36:21): Indeed</w:t>
      </w:r>
      <w:r>
        <w:rPr>
          <w:rFonts w:ascii="Times New Roman" w:hAnsi="Times New Roman" w:cs="Times New Roman"/>
          <w:lang w:eastAsia="zh-CN"/>
        </w:rPr>
        <w:t xml:space="preserve">, </w:t>
      </w:r>
      <w:r>
        <w:rPr>
          <w:rFonts w:ascii="Times New Roman" w:hAnsi="Times New Roman" w:cs="Times New Roman"/>
        </w:rPr>
        <w:t>he lost his passport; the first time out of the country is very panicky. He has no passport and cannot do anything</w:t>
      </w:r>
      <w:r>
        <w:rPr>
          <w:rFonts w:ascii="Times New Roman" w:hAnsi="Times New Roman" w:cs="Times New Roman"/>
          <w:lang w:eastAsia="zh-CN"/>
        </w:rPr>
        <w:t>.</w:t>
      </w:r>
    </w:p>
    <w:p w14:paraId="6A8CD594">
      <w:pPr>
        <w:jc w:val="both"/>
        <w:rPr>
          <w:rFonts w:ascii="Times New Roman" w:hAnsi="Times New Roman" w:cs="Times New Roman"/>
        </w:rPr>
      </w:pPr>
      <w:r>
        <w:rPr>
          <w:rFonts w:ascii="Times New Roman" w:hAnsi="Times New Roman" w:cs="Times New Roman"/>
        </w:rPr>
        <w:t>Zhongyuan Hu (00:36:27): I was already on the website trying to buy a return ticket.</w:t>
      </w:r>
    </w:p>
    <w:p w14:paraId="64A7F84A">
      <w:pPr>
        <w:jc w:val="both"/>
        <w:rPr>
          <w:rFonts w:ascii="Times New Roman" w:hAnsi="Times New Roman" w:cs="Times New Roman"/>
        </w:rPr>
      </w:pPr>
      <w:r>
        <w:rPr>
          <w:rFonts w:ascii="Times New Roman" w:hAnsi="Times New Roman" w:cs="Times New Roman"/>
        </w:rPr>
        <w:t xml:space="preserve">Eva (00:36:35): Luckily, I didn't </w:t>
      </w:r>
      <w:r>
        <w:rPr>
          <w:rFonts w:ascii="Times New Roman" w:hAnsi="Times New Roman" w:cs="Times New Roman"/>
          <w:lang w:eastAsia="zh-CN"/>
        </w:rPr>
        <w:t>buy it</w:t>
      </w:r>
      <w:r>
        <w:rPr>
          <w:rFonts w:ascii="Times New Roman" w:hAnsi="Times New Roman" w:cs="Times New Roman"/>
        </w:rPr>
        <w:t xml:space="preserve">. So, once you've enrolled over here, how do you feel about this kind of learning at </w:t>
      </w:r>
      <w:r>
        <w:rPr>
          <w:rFonts w:ascii="Times New Roman" w:hAnsi="Times New Roman" w:cs="Times New Roman"/>
          <w:lang w:eastAsia="zh-CN"/>
        </w:rPr>
        <w:t>Sunway</w:t>
      </w:r>
      <w:r>
        <w:rPr>
          <w:rFonts w:ascii="Times New Roman" w:hAnsi="Times New Roman" w:cs="Times New Roman"/>
        </w:rPr>
        <w:t>?</w:t>
      </w:r>
    </w:p>
    <w:p w14:paraId="78944ADF">
      <w:pPr>
        <w:jc w:val="both"/>
        <w:rPr>
          <w:rFonts w:ascii="Times New Roman" w:hAnsi="Times New Roman" w:cs="Times New Roman"/>
        </w:rPr>
      </w:pPr>
      <w:r>
        <w:rPr>
          <w:rFonts w:ascii="Times New Roman" w:hAnsi="Times New Roman" w:cs="Times New Roman"/>
        </w:rPr>
        <w:t>Zhongyuan Hu (00:36:47): I think it's quite good</w:t>
      </w:r>
      <w:r>
        <w:rPr>
          <w:rFonts w:ascii="Times New Roman" w:hAnsi="Times New Roman" w:cs="Times New Roman"/>
          <w:lang w:eastAsia="zh-CN"/>
        </w:rPr>
        <w:t xml:space="preserve">. There are quite a lot of </w:t>
      </w:r>
      <w:r>
        <w:rPr>
          <w:rFonts w:ascii="Times New Roman" w:hAnsi="Times New Roman" w:cs="Times New Roman"/>
        </w:rPr>
        <w:t>Chinese</w:t>
      </w:r>
      <w:r>
        <w:rPr>
          <w:rFonts w:hint="eastAsia" w:ascii="Times New Roman" w:hAnsi="Times New Roman" w:cs="Times New Roman"/>
          <w:lang w:val="en-US" w:eastAsia="zh-CN"/>
        </w:rPr>
        <w:t xml:space="preserve"> and Malaysian Chinese</w:t>
      </w:r>
      <w:r>
        <w:rPr>
          <w:rFonts w:hint="eastAsia" w:ascii="Times New Roman" w:hAnsi="Times New Roman" w:cs="Times New Roman"/>
          <w:lang w:eastAsia="zh-CN"/>
        </w:rPr>
        <w:t xml:space="preserve"> </w:t>
      </w:r>
      <w:r>
        <w:rPr>
          <w:rFonts w:ascii="Times New Roman" w:hAnsi="Times New Roman" w:cs="Times New Roman"/>
          <w:lang w:eastAsia="zh-CN"/>
        </w:rPr>
        <w:t xml:space="preserve">in our </w:t>
      </w:r>
      <w:r>
        <w:rPr>
          <w:rFonts w:hint="eastAsia" w:ascii="Times New Roman" w:hAnsi="Times New Roman" w:cs="Times New Roman"/>
          <w:lang w:eastAsia="zh-CN"/>
        </w:rPr>
        <w:t>university</w:t>
      </w:r>
      <w:r>
        <w:rPr>
          <w:rFonts w:ascii="Times New Roman" w:hAnsi="Times New Roman" w:cs="Times New Roman"/>
          <w:lang w:eastAsia="zh-CN"/>
        </w:rPr>
        <w:t>, and the teacher here is also very good; he knows that some of the Chinese in our class don't speak good English, and we have an emotional intelligence</w:t>
      </w:r>
      <w:r>
        <w:rPr>
          <w:rFonts w:ascii="Times New Roman" w:hAnsi="Times New Roman" w:cs="Times New Roman"/>
        </w:rPr>
        <w:t xml:space="preserve"> class. The teacher has a simultaneous interpreter, especially for Chinese students. When he took the first class, he told us to speak a little slower and clearer so that </w:t>
      </w:r>
      <w:r>
        <w:rPr>
          <w:rFonts w:ascii="Times New Roman" w:hAnsi="Times New Roman" w:cs="Times New Roman"/>
          <w:lang w:eastAsia="zh-CN"/>
        </w:rPr>
        <w:t xml:space="preserve">we could understand what </w:t>
      </w:r>
      <w:r>
        <w:rPr>
          <w:rFonts w:ascii="Times New Roman" w:hAnsi="Times New Roman" w:cs="Times New Roman"/>
        </w:rPr>
        <w:t xml:space="preserve">he </w:t>
      </w:r>
      <w:r>
        <w:rPr>
          <w:rFonts w:ascii="Times New Roman" w:hAnsi="Times New Roman" w:cs="Times New Roman"/>
          <w:lang w:eastAsia="zh-CN"/>
        </w:rPr>
        <w:t xml:space="preserve">meant. In addition, </w:t>
      </w:r>
      <w:r>
        <w:rPr>
          <w:rFonts w:ascii="Times New Roman" w:hAnsi="Times New Roman" w:cs="Times New Roman"/>
        </w:rPr>
        <w:t xml:space="preserve">some of our teachers are </w:t>
      </w:r>
      <w:r>
        <w:rPr>
          <w:rFonts w:hint="eastAsia" w:ascii="Times New Roman" w:hAnsi="Times New Roman" w:cs="Times New Roman"/>
          <w:lang w:val="en-US" w:eastAsia="zh-CN"/>
        </w:rPr>
        <w:t xml:space="preserve">Malaysian </w:t>
      </w:r>
      <w:r>
        <w:rPr>
          <w:rFonts w:ascii="Times New Roman" w:hAnsi="Times New Roman" w:cs="Times New Roman"/>
        </w:rPr>
        <w:t>Chinese</w:t>
      </w:r>
      <w:r>
        <w:rPr>
          <w:rFonts w:hint="eastAsia" w:ascii="Times New Roman" w:hAnsi="Times New Roman" w:cs="Times New Roman"/>
          <w:lang w:eastAsia="zh-CN"/>
        </w:rPr>
        <w:t xml:space="preserve">, </w:t>
      </w:r>
      <w:r>
        <w:rPr>
          <w:rFonts w:ascii="Times New Roman" w:hAnsi="Times New Roman" w:cs="Times New Roman"/>
        </w:rPr>
        <w:t xml:space="preserve">we can </w:t>
      </w:r>
      <w:r>
        <w:rPr>
          <w:rFonts w:ascii="Times New Roman" w:hAnsi="Times New Roman" w:cs="Times New Roman"/>
          <w:lang w:eastAsia="zh-CN"/>
        </w:rPr>
        <w:t xml:space="preserve">communicate directly with them </w:t>
      </w:r>
      <w:r>
        <w:rPr>
          <w:rFonts w:ascii="Times New Roman" w:hAnsi="Times New Roman" w:cs="Times New Roman"/>
        </w:rPr>
        <w:t xml:space="preserve">in </w:t>
      </w:r>
      <w:r>
        <w:rPr>
          <w:rFonts w:ascii="Times New Roman" w:hAnsi="Times New Roman" w:cs="Times New Roman"/>
          <w:lang w:eastAsia="zh-CN"/>
        </w:rPr>
        <w:t xml:space="preserve">Chinese </w:t>
      </w:r>
      <w:r>
        <w:rPr>
          <w:rFonts w:ascii="Times New Roman" w:hAnsi="Times New Roman" w:cs="Times New Roman"/>
        </w:rPr>
        <w:t>during class</w:t>
      </w:r>
      <w:r>
        <w:rPr>
          <w:rFonts w:ascii="Times New Roman" w:hAnsi="Times New Roman" w:cs="Times New Roman"/>
          <w:lang w:eastAsia="zh-CN"/>
        </w:rPr>
        <w:t xml:space="preserve">. </w:t>
      </w:r>
      <w:r>
        <w:rPr>
          <w:rFonts w:ascii="Times New Roman" w:hAnsi="Times New Roman" w:cs="Times New Roman"/>
        </w:rPr>
        <w:t xml:space="preserve">But the </w:t>
      </w:r>
      <w:r>
        <w:rPr>
          <w:rFonts w:ascii="Times New Roman" w:hAnsi="Times New Roman" w:cs="Times New Roman"/>
          <w:lang w:eastAsia="zh-CN"/>
        </w:rPr>
        <w:t xml:space="preserve">bad thing </w:t>
      </w:r>
      <w:r>
        <w:rPr>
          <w:rFonts w:ascii="Times New Roman" w:hAnsi="Times New Roman" w:cs="Times New Roman"/>
        </w:rPr>
        <w:t xml:space="preserve">is that the efficiency </w:t>
      </w:r>
      <w:r>
        <w:rPr>
          <w:rFonts w:ascii="Times New Roman" w:hAnsi="Times New Roman" w:cs="Times New Roman"/>
          <w:lang w:eastAsia="zh-CN"/>
        </w:rPr>
        <w:t xml:space="preserve">of the </w:t>
      </w:r>
      <w:r>
        <w:rPr>
          <w:rFonts w:hint="eastAsia" w:ascii="Times New Roman" w:hAnsi="Times New Roman" w:cs="Times New Roman"/>
          <w:lang w:eastAsia="zh-CN"/>
        </w:rPr>
        <w:t>university</w:t>
      </w:r>
      <w:r>
        <w:rPr>
          <w:rFonts w:ascii="Times New Roman" w:hAnsi="Times New Roman" w:cs="Times New Roman"/>
          <w:lang w:eastAsia="zh-CN"/>
        </w:rPr>
        <w:t xml:space="preserve"> is very </w:t>
      </w:r>
      <w:r>
        <w:rPr>
          <w:rFonts w:ascii="Times New Roman" w:hAnsi="Times New Roman" w:cs="Times New Roman"/>
        </w:rPr>
        <w:t xml:space="preserve">slow. </w:t>
      </w:r>
      <w:r>
        <w:rPr>
          <w:rFonts w:ascii="Times New Roman" w:hAnsi="Times New Roman" w:cs="Times New Roman"/>
          <w:lang w:eastAsia="zh-CN"/>
        </w:rPr>
        <w:t xml:space="preserve">Some </w:t>
      </w:r>
      <w:r>
        <w:rPr>
          <w:rFonts w:ascii="Times New Roman" w:hAnsi="Times New Roman" w:cs="Times New Roman"/>
        </w:rPr>
        <w:t xml:space="preserve">teachers are very strict </w:t>
      </w:r>
      <w:r>
        <w:rPr>
          <w:rFonts w:ascii="Times New Roman" w:hAnsi="Times New Roman" w:cs="Times New Roman"/>
          <w:lang w:eastAsia="zh-CN"/>
        </w:rPr>
        <w:t>in the classroom</w:t>
      </w:r>
      <w:r>
        <w:rPr>
          <w:rFonts w:ascii="Times New Roman" w:hAnsi="Times New Roman" w:cs="Times New Roman"/>
        </w:rPr>
        <w:t xml:space="preserve">, but they are </w:t>
      </w:r>
      <w:r>
        <w:rPr>
          <w:rFonts w:ascii="Times New Roman" w:hAnsi="Times New Roman" w:cs="Times New Roman"/>
          <w:lang w:eastAsia="zh-CN"/>
        </w:rPr>
        <w:t xml:space="preserve">very </w:t>
      </w:r>
      <w:r>
        <w:rPr>
          <w:rFonts w:ascii="Times New Roman" w:hAnsi="Times New Roman" w:cs="Times New Roman"/>
        </w:rPr>
        <w:t xml:space="preserve">nice to us in the classroom, so we feel that they </w:t>
      </w:r>
      <w:r>
        <w:rPr>
          <w:rFonts w:ascii="Times New Roman" w:hAnsi="Times New Roman" w:cs="Times New Roman"/>
          <w:lang w:eastAsia="zh-CN"/>
        </w:rPr>
        <w:t xml:space="preserve">have two </w:t>
      </w:r>
      <w:r>
        <w:rPr>
          <w:rFonts w:ascii="Times New Roman" w:hAnsi="Times New Roman" w:cs="Times New Roman"/>
        </w:rPr>
        <w:t xml:space="preserve">attitudes. </w:t>
      </w:r>
      <w:r>
        <w:rPr>
          <w:rFonts w:ascii="Times New Roman" w:hAnsi="Times New Roman" w:cs="Times New Roman"/>
          <w:lang w:eastAsia="zh-CN"/>
        </w:rPr>
        <w:t xml:space="preserve">I'm very comfortable with the </w:t>
      </w:r>
      <w:r>
        <w:rPr>
          <w:rFonts w:ascii="Times New Roman" w:hAnsi="Times New Roman" w:cs="Times New Roman"/>
        </w:rPr>
        <w:t xml:space="preserve">food because our </w:t>
      </w:r>
      <w:r>
        <w:rPr>
          <w:rFonts w:hint="eastAsia" w:ascii="Times New Roman" w:hAnsi="Times New Roman" w:cs="Times New Roman"/>
          <w:lang w:eastAsia="zh-CN"/>
        </w:rPr>
        <w:t>university</w:t>
      </w:r>
      <w:r>
        <w:rPr>
          <w:rFonts w:ascii="Times New Roman" w:hAnsi="Times New Roman" w:cs="Times New Roman"/>
          <w:lang w:eastAsia="zh-CN"/>
        </w:rPr>
        <w:t xml:space="preserve">'s </w:t>
      </w:r>
      <w:r>
        <w:rPr>
          <w:rFonts w:ascii="Times New Roman" w:hAnsi="Times New Roman" w:cs="Times New Roman"/>
        </w:rPr>
        <w:t>cafeteria is just like the one in the shopping mall</w:t>
      </w:r>
      <w:r>
        <w:rPr>
          <w:rFonts w:ascii="Times New Roman" w:hAnsi="Times New Roman" w:cs="Times New Roman"/>
          <w:lang w:eastAsia="zh-CN"/>
        </w:rPr>
        <w:t xml:space="preserve">, </w:t>
      </w:r>
      <w:r>
        <w:rPr>
          <w:rFonts w:ascii="Times New Roman" w:hAnsi="Times New Roman" w:cs="Times New Roman"/>
        </w:rPr>
        <w:t>there are a lot of choices</w:t>
      </w:r>
      <w:r>
        <w:rPr>
          <w:rFonts w:ascii="Times New Roman" w:hAnsi="Times New Roman" w:cs="Times New Roman"/>
          <w:lang w:eastAsia="zh-CN"/>
        </w:rPr>
        <w:t xml:space="preserve">. </w:t>
      </w:r>
      <w:r>
        <w:rPr>
          <w:rFonts w:ascii="Times New Roman" w:hAnsi="Times New Roman" w:cs="Times New Roman"/>
        </w:rPr>
        <w:t>Basically, you can eat all kinds of food from all kinds of countries, Chinese food and Western food.</w:t>
      </w:r>
    </w:p>
    <w:p w14:paraId="3F4CE128">
      <w:pPr>
        <w:jc w:val="both"/>
        <w:rPr>
          <w:rFonts w:ascii="Times New Roman" w:hAnsi="Times New Roman" w:cs="Times New Roman"/>
          <w:lang w:eastAsia="zh-CN"/>
        </w:rPr>
      </w:pPr>
      <w:r>
        <w:rPr>
          <w:rFonts w:ascii="Times New Roman" w:hAnsi="Times New Roman" w:cs="Times New Roman"/>
        </w:rPr>
        <w:t xml:space="preserve">Eva (00:39:30): wow, fantastic. Thank you for sharing that! Next, let's move on to the most important part of my dissertation research: the role </w:t>
      </w:r>
      <w:r>
        <w:rPr>
          <w:rFonts w:ascii="Times New Roman" w:hAnsi="Times New Roman" w:cs="Times New Roman"/>
          <w:lang w:eastAsia="zh-CN"/>
        </w:rPr>
        <w:t xml:space="preserve">of media </w:t>
      </w:r>
      <w:r>
        <w:rPr>
          <w:rFonts w:ascii="Times New Roman" w:hAnsi="Times New Roman" w:cs="Times New Roman"/>
        </w:rPr>
        <w:t>technology in everyone's adaptation to studying abroad. What are the five apps you use most frequently when you study in Malaysia</w:t>
      </w:r>
      <w:r>
        <w:rPr>
          <w:rFonts w:ascii="Times New Roman" w:hAnsi="Times New Roman" w:cs="Times New Roman"/>
          <w:lang w:eastAsia="zh-CN"/>
        </w:rPr>
        <w:t>?</w:t>
      </w:r>
    </w:p>
    <w:p w14:paraId="3B0EF4F7">
      <w:pPr>
        <w:jc w:val="both"/>
        <w:rPr>
          <w:rFonts w:ascii="Times New Roman" w:hAnsi="Times New Roman" w:cs="Times New Roman"/>
          <w:lang w:eastAsia="zh-CN"/>
        </w:rPr>
      </w:pPr>
      <w:r>
        <w:rPr>
          <w:rFonts w:ascii="Times New Roman" w:hAnsi="Times New Roman" w:cs="Times New Roman"/>
        </w:rPr>
        <w:t>Rui Xu (00:40:03): OK, I think the first one that I use most is WhatsApp</w:t>
      </w:r>
      <w:r>
        <w:rPr>
          <w:rFonts w:ascii="Times New Roman" w:hAnsi="Times New Roman" w:cs="Times New Roman"/>
          <w:lang w:eastAsia="zh-CN"/>
        </w:rPr>
        <w:t xml:space="preserve">, the </w:t>
      </w:r>
      <w:r>
        <w:rPr>
          <w:rFonts w:ascii="Times New Roman" w:hAnsi="Times New Roman" w:cs="Times New Roman"/>
        </w:rPr>
        <w:t>local communication app</w:t>
      </w:r>
      <w:r>
        <w:rPr>
          <w:rFonts w:ascii="Times New Roman" w:hAnsi="Times New Roman" w:cs="Times New Roman"/>
          <w:lang w:eastAsia="zh-CN"/>
        </w:rPr>
        <w:t xml:space="preserve">. The second one is </w:t>
      </w:r>
      <w:r>
        <w:rPr>
          <w:rFonts w:ascii="Times New Roman" w:hAnsi="Times New Roman" w:cs="Times New Roman"/>
        </w:rPr>
        <w:t>Telegram</w:t>
      </w:r>
      <w:r>
        <w:rPr>
          <w:rFonts w:ascii="Times New Roman" w:hAnsi="Times New Roman" w:cs="Times New Roman"/>
          <w:lang w:eastAsia="zh-CN"/>
        </w:rPr>
        <w:t>. The</w:t>
      </w:r>
      <w:r>
        <w:rPr>
          <w:rFonts w:ascii="Times New Roman" w:hAnsi="Times New Roman" w:cs="Times New Roman"/>
        </w:rPr>
        <w:t xml:space="preserve"> groups we have in </w:t>
      </w:r>
      <w:r>
        <w:rPr>
          <w:rFonts w:ascii="Times New Roman" w:hAnsi="Times New Roman" w:cs="Times New Roman"/>
          <w:lang w:eastAsia="zh-CN"/>
        </w:rPr>
        <w:t xml:space="preserve">class </w:t>
      </w:r>
      <w:r>
        <w:rPr>
          <w:rFonts w:ascii="Times New Roman" w:hAnsi="Times New Roman" w:cs="Times New Roman"/>
        </w:rPr>
        <w:t>are on these two apps</w:t>
      </w:r>
      <w:r>
        <w:rPr>
          <w:rFonts w:ascii="Times New Roman" w:hAnsi="Times New Roman" w:cs="Times New Roman"/>
          <w:lang w:eastAsia="zh-CN"/>
        </w:rPr>
        <w:t xml:space="preserve">. The third one is Touchgo, a </w:t>
      </w:r>
      <w:r>
        <w:rPr>
          <w:rFonts w:ascii="Times New Roman" w:hAnsi="Times New Roman" w:cs="Times New Roman"/>
        </w:rPr>
        <w:t>cashless payment</w:t>
      </w:r>
      <w:r>
        <w:rPr>
          <w:rFonts w:ascii="Times New Roman" w:hAnsi="Times New Roman" w:cs="Times New Roman"/>
          <w:lang w:eastAsia="zh-CN"/>
        </w:rPr>
        <w:t xml:space="preserve">. And then </w:t>
      </w:r>
      <w:r>
        <w:rPr>
          <w:rFonts w:ascii="Times New Roman" w:hAnsi="Times New Roman" w:cs="Times New Roman"/>
        </w:rPr>
        <w:t xml:space="preserve">WeChat </w:t>
      </w:r>
      <w:r>
        <w:rPr>
          <w:rFonts w:ascii="Times New Roman" w:hAnsi="Times New Roman" w:cs="Times New Roman"/>
          <w:lang w:eastAsia="zh-CN"/>
        </w:rPr>
        <w:t xml:space="preserve">and </w:t>
      </w:r>
      <w:r>
        <w:rPr>
          <w:rFonts w:ascii="Times New Roman" w:hAnsi="Times New Roman" w:cs="Times New Roman"/>
        </w:rPr>
        <w:t>DouYin</w:t>
      </w:r>
      <w:r>
        <w:rPr>
          <w:rFonts w:ascii="Times New Roman" w:hAnsi="Times New Roman" w:cs="Times New Roman"/>
          <w:lang w:eastAsia="zh-CN"/>
        </w:rPr>
        <w:t>.</w:t>
      </w:r>
    </w:p>
    <w:p w14:paraId="676E6554">
      <w:pPr>
        <w:jc w:val="both"/>
        <w:rPr>
          <w:rFonts w:ascii="Times New Roman" w:hAnsi="Times New Roman" w:cs="Times New Roman"/>
        </w:rPr>
      </w:pPr>
      <w:r>
        <w:rPr>
          <w:rFonts w:ascii="Times New Roman" w:hAnsi="Times New Roman" w:cs="Times New Roman"/>
        </w:rPr>
        <w:t>Eva(00:40:31): OK</w:t>
      </w:r>
      <w:r>
        <w:rPr>
          <w:rFonts w:ascii="Times New Roman" w:hAnsi="Times New Roman" w:cs="Times New Roman"/>
          <w:lang w:eastAsia="zh-CN"/>
        </w:rPr>
        <w:t xml:space="preserve">. How </w:t>
      </w:r>
      <w:r>
        <w:rPr>
          <w:rFonts w:ascii="Times New Roman" w:hAnsi="Times New Roman" w:cs="Times New Roman"/>
        </w:rPr>
        <w:t xml:space="preserve">often do you use social media to communicate with your local classmates and </w:t>
      </w:r>
      <w:r>
        <w:rPr>
          <w:rFonts w:hint="eastAsia" w:ascii="Times New Roman" w:hAnsi="Times New Roman" w:cs="Times New Roman"/>
          <w:lang w:val="en-US" w:eastAsia="zh-CN"/>
        </w:rPr>
        <w:t xml:space="preserve">Malaysian </w:t>
      </w:r>
      <w:r>
        <w:rPr>
          <w:rFonts w:ascii="Times New Roman" w:hAnsi="Times New Roman" w:cs="Times New Roman"/>
        </w:rPr>
        <w:t>Chinese friends, including some international students?</w:t>
      </w:r>
    </w:p>
    <w:p w14:paraId="3765B1A4">
      <w:pPr>
        <w:jc w:val="both"/>
        <w:rPr>
          <w:rFonts w:ascii="Times New Roman" w:hAnsi="Times New Roman" w:cs="Times New Roman"/>
        </w:rPr>
      </w:pPr>
      <w:r>
        <w:rPr>
          <w:rFonts w:ascii="Times New Roman" w:hAnsi="Times New Roman" w:cs="Times New Roman"/>
        </w:rPr>
        <w:t>Xu Rui (00:40:42): It's quite high</w:t>
      </w:r>
      <w:r>
        <w:rPr>
          <w:rFonts w:ascii="Times New Roman" w:hAnsi="Times New Roman" w:cs="Times New Roman"/>
          <w:lang w:eastAsia="zh-CN"/>
        </w:rPr>
        <w:t>. Generally, it's for discussions related to classes on WhatsApp; if it's for life communication, it's generally on WeChat</w:t>
      </w:r>
      <w:r>
        <w:rPr>
          <w:rFonts w:ascii="Times New Roman" w:hAnsi="Times New Roman" w:cs="Times New Roman"/>
        </w:rPr>
        <w:t>.</w:t>
      </w:r>
    </w:p>
    <w:p w14:paraId="67C12FFB">
      <w:pPr>
        <w:jc w:val="both"/>
        <w:rPr>
          <w:rFonts w:ascii="Times New Roman" w:hAnsi="Times New Roman" w:cs="Times New Roman"/>
        </w:rPr>
      </w:pPr>
      <w:r>
        <w:rPr>
          <w:rFonts w:ascii="Times New Roman" w:hAnsi="Times New Roman" w:cs="Times New Roman"/>
        </w:rPr>
        <w:t xml:space="preserve">Eva (00:41:05): So, for example, if you want to go somewhere, if you want to eat somewhere, if you want to go to Kuala Lumpur, these are some of the things that you want to do in your life, how would you </w:t>
      </w:r>
      <w:r>
        <w:rPr>
          <w:rFonts w:ascii="Times New Roman" w:hAnsi="Times New Roman" w:cs="Times New Roman"/>
          <w:lang w:eastAsia="zh-CN"/>
        </w:rPr>
        <w:t>handle them</w:t>
      </w:r>
      <w:r>
        <w:rPr>
          <w:rFonts w:ascii="Times New Roman" w:hAnsi="Times New Roman" w:cs="Times New Roman"/>
        </w:rPr>
        <w:t>?</w:t>
      </w:r>
    </w:p>
    <w:p w14:paraId="1BE38DD3">
      <w:pPr>
        <w:jc w:val="both"/>
        <w:rPr>
          <w:rFonts w:ascii="Times New Roman" w:hAnsi="Times New Roman" w:cs="Times New Roman"/>
          <w:lang w:eastAsia="zh-CN"/>
        </w:rPr>
      </w:pPr>
      <w:r>
        <w:rPr>
          <w:rFonts w:ascii="Times New Roman" w:hAnsi="Times New Roman" w:cs="Times New Roman"/>
        </w:rPr>
        <w:t>Xu Rui (00:41:13): I usually use Google Maps</w:t>
      </w:r>
      <w:r>
        <w:rPr>
          <w:rFonts w:ascii="Times New Roman" w:hAnsi="Times New Roman" w:cs="Times New Roman"/>
          <w:lang w:eastAsia="zh-CN"/>
        </w:rPr>
        <w:t xml:space="preserve">, </w:t>
      </w:r>
      <w:r>
        <w:rPr>
          <w:rFonts w:ascii="Times New Roman" w:hAnsi="Times New Roman" w:cs="Times New Roman"/>
        </w:rPr>
        <w:t>it's good. The map above is equivalent to the same combination as the United States group</w:t>
      </w:r>
      <w:r>
        <w:rPr>
          <w:rFonts w:ascii="Times New Roman" w:hAnsi="Times New Roman" w:cs="Times New Roman"/>
          <w:lang w:eastAsia="zh-CN"/>
        </w:rPr>
        <w:t>. Just</w:t>
      </w:r>
      <w:r>
        <w:rPr>
          <w:rFonts w:ascii="Times New Roman" w:hAnsi="Times New Roman" w:cs="Times New Roman"/>
        </w:rPr>
        <w:t xml:space="preserve"> like when you go to book a hotel, </w:t>
      </w:r>
      <w:r>
        <w:rPr>
          <w:rFonts w:ascii="Times New Roman" w:hAnsi="Times New Roman" w:cs="Times New Roman"/>
          <w:lang w:eastAsia="zh-CN"/>
        </w:rPr>
        <w:t xml:space="preserve">there are </w:t>
      </w:r>
      <w:r>
        <w:rPr>
          <w:rFonts w:ascii="Times New Roman" w:hAnsi="Times New Roman" w:cs="Times New Roman"/>
        </w:rPr>
        <w:t xml:space="preserve">hotel offers </w:t>
      </w:r>
      <w:r>
        <w:rPr>
          <w:rFonts w:ascii="Times New Roman" w:hAnsi="Times New Roman" w:cs="Times New Roman"/>
          <w:lang w:eastAsia="zh-CN"/>
        </w:rPr>
        <w:t>on the website</w:t>
      </w:r>
      <w:r>
        <w:rPr>
          <w:rFonts w:ascii="Times New Roman" w:hAnsi="Times New Roman" w:cs="Times New Roman"/>
        </w:rPr>
        <w:t>. For example, the map above will also have a per capita consumption report if you want to choose which restaurant to eat</w:t>
      </w:r>
      <w:r>
        <w:rPr>
          <w:rFonts w:ascii="Times New Roman" w:hAnsi="Times New Roman" w:cs="Times New Roman"/>
          <w:lang w:eastAsia="zh-CN"/>
        </w:rPr>
        <w:t>.</w:t>
      </w:r>
    </w:p>
    <w:p w14:paraId="2A5B260F">
      <w:pPr>
        <w:jc w:val="both"/>
        <w:rPr>
          <w:rFonts w:ascii="Times New Roman" w:hAnsi="Times New Roman" w:cs="Times New Roman"/>
        </w:rPr>
      </w:pPr>
      <w:r>
        <w:rPr>
          <w:rFonts w:ascii="Times New Roman" w:hAnsi="Times New Roman" w:cs="Times New Roman"/>
        </w:rPr>
        <w:t>Eva (00:41:41): Like these life dealings, you don't usually go and talk to your friends; you just go straight there yourself via Google Maps when you want to go. Is that what you mean?</w:t>
      </w:r>
    </w:p>
    <w:p w14:paraId="1A321333">
      <w:pPr>
        <w:jc w:val="both"/>
        <w:rPr>
          <w:rFonts w:ascii="Times New Roman" w:hAnsi="Times New Roman" w:cs="Times New Roman"/>
        </w:rPr>
      </w:pPr>
      <w:r>
        <w:rPr>
          <w:rFonts w:ascii="Times New Roman" w:hAnsi="Times New Roman" w:cs="Times New Roman"/>
        </w:rPr>
        <w:t>Xu Rui (00:41:50): Something like that.</w:t>
      </w:r>
    </w:p>
    <w:p w14:paraId="11241D01">
      <w:pPr>
        <w:jc w:val="both"/>
        <w:rPr>
          <w:rFonts w:ascii="Times New Roman" w:hAnsi="Times New Roman" w:cs="Times New Roman"/>
        </w:rPr>
      </w:pPr>
      <w:r>
        <w:rPr>
          <w:rFonts w:ascii="Times New Roman" w:hAnsi="Times New Roman" w:cs="Times New Roman"/>
        </w:rPr>
        <w:t>Eva (00:41:52): OK, so next, I'd like to ask Yan Li what five apps you use most frequently.</w:t>
      </w:r>
    </w:p>
    <w:p w14:paraId="600D5856">
      <w:pPr>
        <w:jc w:val="both"/>
        <w:rPr>
          <w:rFonts w:ascii="Times New Roman" w:hAnsi="Times New Roman" w:cs="Times New Roman"/>
        </w:rPr>
      </w:pPr>
      <w:r>
        <w:rPr>
          <w:rFonts w:ascii="Times New Roman" w:hAnsi="Times New Roman" w:cs="Times New Roman"/>
        </w:rPr>
        <w:t xml:space="preserve">YAN LI(00:42:28): </w:t>
      </w:r>
      <w:r>
        <w:rPr>
          <w:rFonts w:ascii="Times New Roman" w:hAnsi="Times New Roman" w:cs="Times New Roman"/>
          <w:lang w:eastAsia="zh-CN"/>
        </w:rPr>
        <w:t xml:space="preserve">First of all, WeChat, I call </w:t>
      </w:r>
      <w:r>
        <w:rPr>
          <w:rFonts w:ascii="Times New Roman" w:hAnsi="Times New Roman" w:cs="Times New Roman"/>
        </w:rPr>
        <w:t xml:space="preserve">my family </w:t>
      </w:r>
      <w:r>
        <w:rPr>
          <w:rFonts w:ascii="Times New Roman" w:hAnsi="Times New Roman" w:cs="Times New Roman"/>
          <w:lang w:eastAsia="zh-CN"/>
        </w:rPr>
        <w:t>every</w:t>
      </w:r>
      <w:r>
        <w:rPr>
          <w:rFonts w:ascii="Times New Roman" w:hAnsi="Times New Roman" w:cs="Times New Roman"/>
        </w:rPr>
        <w:t xml:space="preserve"> day, and I also </w:t>
      </w:r>
      <w:r>
        <w:rPr>
          <w:rFonts w:ascii="Times New Roman" w:hAnsi="Times New Roman" w:cs="Times New Roman"/>
          <w:lang w:eastAsia="zh-CN"/>
        </w:rPr>
        <w:t xml:space="preserve">use WeChat </w:t>
      </w:r>
      <w:r>
        <w:rPr>
          <w:rFonts w:ascii="Times New Roman" w:hAnsi="Times New Roman" w:cs="Times New Roman"/>
        </w:rPr>
        <w:t>to chat with my friends</w:t>
      </w:r>
      <w:r>
        <w:rPr>
          <w:rFonts w:ascii="Times New Roman" w:hAnsi="Times New Roman" w:cs="Times New Roman"/>
          <w:lang w:eastAsia="zh-CN"/>
        </w:rPr>
        <w:t xml:space="preserve">. </w:t>
      </w:r>
      <w:r>
        <w:rPr>
          <w:rFonts w:ascii="Times New Roman" w:hAnsi="Times New Roman" w:cs="Times New Roman"/>
        </w:rPr>
        <w:t xml:space="preserve">The </w:t>
      </w:r>
      <w:r>
        <w:rPr>
          <w:rFonts w:ascii="Times New Roman" w:hAnsi="Times New Roman" w:cs="Times New Roman"/>
          <w:lang w:eastAsia="zh-CN"/>
        </w:rPr>
        <w:t xml:space="preserve">second is WhatsApp, which is </w:t>
      </w:r>
      <w:r>
        <w:rPr>
          <w:rFonts w:ascii="Times New Roman" w:hAnsi="Times New Roman" w:cs="Times New Roman"/>
        </w:rPr>
        <w:t xml:space="preserve">basically </w:t>
      </w:r>
      <w:r>
        <w:rPr>
          <w:rFonts w:ascii="Times New Roman" w:hAnsi="Times New Roman" w:cs="Times New Roman"/>
          <w:lang w:eastAsia="zh-CN"/>
        </w:rPr>
        <w:t>the communication tool of the study group over here, and I will share some information, such as PPT, etc., with the group</w:t>
      </w:r>
      <w:r>
        <w:rPr>
          <w:rFonts w:ascii="Times New Roman" w:hAnsi="Times New Roman" w:cs="Times New Roman"/>
        </w:rPr>
        <w:t xml:space="preserve">. </w:t>
      </w:r>
      <w:r>
        <w:rPr>
          <w:rFonts w:ascii="Times New Roman" w:hAnsi="Times New Roman" w:cs="Times New Roman"/>
          <w:lang w:eastAsia="zh-CN"/>
        </w:rPr>
        <w:t xml:space="preserve">Once again, it's </w:t>
      </w:r>
      <w:r>
        <w:rPr>
          <w:rFonts w:ascii="Times New Roman" w:hAnsi="Times New Roman" w:cs="Times New Roman"/>
        </w:rPr>
        <w:t xml:space="preserve">Google </w:t>
      </w:r>
      <w:r>
        <w:rPr>
          <w:rFonts w:ascii="Times New Roman" w:hAnsi="Times New Roman" w:cs="Times New Roman"/>
          <w:lang w:eastAsia="zh-CN"/>
        </w:rPr>
        <w:t xml:space="preserve">Translate </w:t>
      </w:r>
      <w:r>
        <w:rPr>
          <w:rFonts w:ascii="Times New Roman" w:hAnsi="Times New Roman" w:cs="Times New Roman"/>
        </w:rPr>
        <w:t>software</w:t>
      </w:r>
      <w:r>
        <w:rPr>
          <w:rFonts w:ascii="Times New Roman" w:hAnsi="Times New Roman" w:cs="Times New Roman"/>
          <w:lang w:eastAsia="zh-CN"/>
        </w:rPr>
        <w:t xml:space="preserve">, Little Red Book. </w:t>
      </w:r>
      <w:r>
        <w:rPr>
          <w:rFonts w:ascii="Times New Roman" w:hAnsi="Times New Roman" w:cs="Times New Roman"/>
        </w:rPr>
        <w:t xml:space="preserve">Because if I go out to play with friends, </w:t>
      </w:r>
      <w:r>
        <w:rPr>
          <w:rFonts w:ascii="Times New Roman" w:hAnsi="Times New Roman" w:cs="Times New Roman"/>
          <w:lang w:eastAsia="zh-CN"/>
        </w:rPr>
        <w:t xml:space="preserve">basically </w:t>
      </w:r>
      <w:r>
        <w:rPr>
          <w:rFonts w:ascii="Times New Roman" w:hAnsi="Times New Roman" w:cs="Times New Roman"/>
        </w:rPr>
        <w:t xml:space="preserve">in the </w:t>
      </w:r>
      <w:r>
        <w:rPr>
          <w:rFonts w:ascii="Times New Roman" w:hAnsi="Times New Roman" w:cs="Times New Roman"/>
          <w:lang w:eastAsia="zh-CN"/>
        </w:rPr>
        <w:t xml:space="preserve">little red book </w:t>
      </w:r>
      <w:r>
        <w:rPr>
          <w:rFonts w:ascii="Times New Roman" w:hAnsi="Times New Roman" w:cs="Times New Roman"/>
        </w:rPr>
        <w:t xml:space="preserve">to find all kinds of tips. </w:t>
      </w:r>
      <w:r>
        <w:rPr>
          <w:rFonts w:ascii="Times New Roman" w:hAnsi="Times New Roman" w:cs="Times New Roman"/>
          <w:lang w:eastAsia="zh-CN"/>
        </w:rPr>
        <w:t xml:space="preserve">It's like a </w:t>
      </w:r>
      <w:r>
        <w:rPr>
          <w:rFonts w:ascii="Times New Roman" w:hAnsi="Times New Roman" w:cs="Times New Roman"/>
        </w:rPr>
        <w:t xml:space="preserve">Baidu </w:t>
      </w:r>
      <w:r>
        <w:rPr>
          <w:rFonts w:ascii="Times New Roman" w:hAnsi="Times New Roman" w:cs="Times New Roman"/>
          <w:lang w:eastAsia="zh-CN"/>
        </w:rPr>
        <w:t xml:space="preserve">search engine, </w:t>
      </w:r>
      <w:r>
        <w:rPr>
          <w:rFonts w:ascii="Times New Roman" w:hAnsi="Times New Roman" w:cs="Times New Roman"/>
        </w:rPr>
        <w:t>with all kinds of information, whether it's life and learning, anyway, it's all aspects of him that can find what you want. I think Little Red Book is very powerful</w:t>
      </w:r>
      <w:r>
        <w:rPr>
          <w:rFonts w:ascii="Times New Roman" w:hAnsi="Times New Roman" w:cs="Times New Roman"/>
          <w:lang w:eastAsia="zh-CN"/>
        </w:rPr>
        <w:t xml:space="preserve">. Lastly, </w:t>
      </w:r>
      <w:r>
        <w:rPr>
          <w:rFonts w:ascii="Times New Roman" w:hAnsi="Times New Roman" w:cs="Times New Roman"/>
        </w:rPr>
        <w:t>Alipay.</w:t>
      </w:r>
    </w:p>
    <w:p w14:paraId="1431E91E">
      <w:pPr>
        <w:jc w:val="both"/>
        <w:rPr>
          <w:rFonts w:ascii="Times New Roman" w:hAnsi="Times New Roman" w:cs="Times New Roman"/>
        </w:rPr>
      </w:pPr>
      <w:r>
        <w:rPr>
          <w:rFonts w:ascii="Times New Roman" w:hAnsi="Times New Roman" w:cs="Times New Roman"/>
        </w:rPr>
        <w:t>Eva(00:43:52): How much do you use social media to connect with local teachers and students?</w:t>
      </w:r>
    </w:p>
    <w:p w14:paraId="692B8BF9">
      <w:pPr>
        <w:jc w:val="both"/>
        <w:rPr>
          <w:rFonts w:ascii="Times New Roman" w:hAnsi="Times New Roman" w:cs="Times New Roman"/>
        </w:rPr>
      </w:pPr>
      <w:r>
        <w:rPr>
          <w:rFonts w:ascii="Times New Roman" w:hAnsi="Times New Roman" w:cs="Times New Roman"/>
        </w:rPr>
        <w:t xml:space="preserve">YAN LI (00:43:52): Actually, it's definitely not very high; if there's a group meeting or if </w:t>
      </w:r>
      <w:r>
        <w:rPr>
          <w:rFonts w:ascii="Times New Roman" w:hAnsi="Times New Roman" w:cs="Times New Roman"/>
          <w:lang w:eastAsia="zh-CN"/>
        </w:rPr>
        <w:t xml:space="preserve">I'm having a learning </w:t>
      </w:r>
      <w:r>
        <w:rPr>
          <w:rFonts w:ascii="Times New Roman" w:hAnsi="Times New Roman" w:cs="Times New Roman"/>
        </w:rPr>
        <w:t>problem, I'll send a message to the teacher.</w:t>
      </w:r>
    </w:p>
    <w:p w14:paraId="1DD368CC">
      <w:pPr>
        <w:jc w:val="both"/>
        <w:rPr>
          <w:rFonts w:ascii="Times New Roman" w:hAnsi="Times New Roman" w:cs="Times New Roman"/>
          <w:lang w:eastAsia="zh-CN"/>
        </w:rPr>
      </w:pPr>
      <w:r>
        <w:rPr>
          <w:rFonts w:ascii="Times New Roman" w:hAnsi="Times New Roman" w:cs="Times New Roman"/>
        </w:rPr>
        <w:t>Eva (00:44:15): OK, thank you for sharing, and next, I'd like to ask you about the five apps that you use the most frequently in New Rui</w:t>
      </w:r>
      <w:r>
        <w:rPr>
          <w:rFonts w:ascii="Times New Roman" w:hAnsi="Times New Roman" w:cs="Times New Roman"/>
          <w:lang w:eastAsia="zh-CN"/>
        </w:rPr>
        <w:t>.</w:t>
      </w:r>
    </w:p>
    <w:p w14:paraId="2FDC6DAA">
      <w:pPr>
        <w:jc w:val="both"/>
        <w:rPr>
          <w:rFonts w:ascii="Times New Roman" w:hAnsi="Times New Roman" w:cs="Times New Roman"/>
        </w:rPr>
      </w:pPr>
      <w:r>
        <w:rPr>
          <w:rFonts w:ascii="Times New Roman" w:hAnsi="Times New Roman" w:cs="Times New Roman"/>
          <w:lang w:eastAsia="zh-CN"/>
        </w:rPr>
        <w:t xml:space="preserve">Yue Xinrui </w:t>
      </w:r>
      <w:r>
        <w:rPr>
          <w:rFonts w:ascii="Times New Roman" w:hAnsi="Times New Roman" w:cs="Times New Roman"/>
        </w:rPr>
        <w:t>(00:44:26): The first one is DouYin</w:t>
      </w:r>
      <w:r>
        <w:rPr>
          <w:rFonts w:ascii="Times New Roman" w:hAnsi="Times New Roman" w:cs="Times New Roman"/>
          <w:lang w:eastAsia="zh-CN"/>
        </w:rPr>
        <w:t xml:space="preserve">, which is the </w:t>
      </w:r>
      <w:r>
        <w:rPr>
          <w:rFonts w:ascii="Times New Roman" w:hAnsi="Times New Roman" w:cs="Times New Roman"/>
        </w:rPr>
        <w:t>most popular one</w:t>
      </w:r>
      <w:r>
        <w:rPr>
          <w:rFonts w:ascii="Times New Roman" w:hAnsi="Times New Roman" w:cs="Times New Roman"/>
          <w:lang w:eastAsia="zh-CN"/>
        </w:rPr>
        <w:t xml:space="preserve">, and I </w:t>
      </w:r>
      <w:r>
        <w:rPr>
          <w:rFonts w:ascii="Times New Roman" w:hAnsi="Times New Roman" w:cs="Times New Roman"/>
        </w:rPr>
        <w:t>usually use it for entertainment</w:t>
      </w:r>
      <w:r>
        <w:rPr>
          <w:rFonts w:ascii="Times New Roman" w:hAnsi="Times New Roman" w:cs="Times New Roman"/>
          <w:lang w:eastAsia="zh-CN"/>
        </w:rPr>
        <w:t xml:space="preserve"> </w:t>
      </w:r>
      <w:r>
        <w:rPr>
          <w:rFonts w:ascii="Times New Roman" w:hAnsi="Times New Roman" w:cs="Times New Roman"/>
        </w:rPr>
        <w:t xml:space="preserve">because </w:t>
      </w:r>
      <w:r>
        <w:rPr>
          <w:rFonts w:ascii="Times New Roman" w:hAnsi="Times New Roman" w:cs="Times New Roman"/>
          <w:lang w:eastAsia="zh-CN"/>
        </w:rPr>
        <w:t xml:space="preserve">sometimes I </w:t>
      </w:r>
      <w:r>
        <w:rPr>
          <w:rFonts w:ascii="Times New Roman" w:hAnsi="Times New Roman" w:cs="Times New Roman"/>
        </w:rPr>
        <w:t>find it quite boring here, and I don't go out much, so I just hold my mobile phone and brush DouYin every day</w:t>
      </w:r>
      <w:r>
        <w:rPr>
          <w:rFonts w:ascii="Times New Roman" w:hAnsi="Times New Roman" w:cs="Times New Roman"/>
          <w:lang w:eastAsia="zh-CN"/>
        </w:rPr>
        <w:t xml:space="preserve">. The second one </w:t>
      </w:r>
      <w:r>
        <w:rPr>
          <w:rFonts w:ascii="Times New Roman" w:hAnsi="Times New Roman" w:cs="Times New Roman"/>
        </w:rPr>
        <w:t>is WeChat</w:t>
      </w:r>
      <w:r>
        <w:rPr>
          <w:rFonts w:ascii="Times New Roman" w:hAnsi="Times New Roman" w:cs="Times New Roman"/>
          <w:lang w:eastAsia="zh-CN"/>
        </w:rPr>
        <w:t xml:space="preserve">, which is the </w:t>
      </w:r>
      <w:r>
        <w:rPr>
          <w:rFonts w:ascii="Times New Roman" w:hAnsi="Times New Roman" w:cs="Times New Roman"/>
        </w:rPr>
        <w:t xml:space="preserve">most </w:t>
      </w:r>
      <w:r>
        <w:rPr>
          <w:rFonts w:ascii="Times New Roman" w:hAnsi="Times New Roman" w:cs="Times New Roman"/>
          <w:lang w:eastAsia="zh-CN"/>
        </w:rPr>
        <w:t xml:space="preserve">used; I usually use WeChat to contact my family and friends </w:t>
      </w:r>
      <w:r>
        <w:rPr>
          <w:rFonts w:ascii="Times New Roman" w:hAnsi="Times New Roman" w:cs="Times New Roman"/>
        </w:rPr>
        <w:t xml:space="preserve">at home if I am not in </w:t>
      </w:r>
      <w:r>
        <w:rPr>
          <w:rFonts w:hint="eastAsia" w:ascii="Times New Roman" w:hAnsi="Times New Roman" w:cs="Times New Roman"/>
          <w:lang w:eastAsia="zh-CN"/>
        </w:rPr>
        <w:t>university</w:t>
      </w:r>
      <w:r>
        <w:rPr>
          <w:rFonts w:ascii="Times New Roman" w:hAnsi="Times New Roman" w:cs="Times New Roman"/>
        </w:rPr>
        <w:t xml:space="preserve">. </w:t>
      </w:r>
      <w:r>
        <w:rPr>
          <w:rFonts w:ascii="Times New Roman" w:hAnsi="Times New Roman" w:cs="Times New Roman"/>
          <w:lang w:eastAsia="zh-CN"/>
        </w:rPr>
        <w:t xml:space="preserve">Next is the </w:t>
      </w:r>
      <w:r>
        <w:rPr>
          <w:rFonts w:hint="eastAsia" w:ascii="Times New Roman" w:hAnsi="Times New Roman" w:cs="Times New Roman"/>
          <w:lang w:eastAsia="zh-CN"/>
        </w:rPr>
        <w:t>university</w:t>
      </w:r>
      <w:r>
        <w:rPr>
          <w:rFonts w:ascii="Times New Roman" w:hAnsi="Times New Roman" w:cs="Times New Roman"/>
          <w:lang w:eastAsia="zh-CN"/>
        </w:rPr>
        <w:t xml:space="preserve">'s </w:t>
      </w:r>
      <w:r>
        <w:rPr>
          <w:rFonts w:ascii="Times New Roman" w:hAnsi="Times New Roman" w:cs="Times New Roman"/>
        </w:rPr>
        <w:t xml:space="preserve">Outlook, which is used more frequently to receive emails because the </w:t>
      </w:r>
      <w:r>
        <w:rPr>
          <w:rFonts w:hint="eastAsia" w:ascii="Times New Roman" w:hAnsi="Times New Roman" w:cs="Times New Roman"/>
          <w:lang w:eastAsia="zh-CN"/>
        </w:rPr>
        <w:t>university</w:t>
      </w:r>
      <w:r>
        <w:rPr>
          <w:rFonts w:ascii="Times New Roman" w:hAnsi="Times New Roman" w:cs="Times New Roman"/>
        </w:rPr>
        <w:t xml:space="preserve"> </w:t>
      </w:r>
      <w:r>
        <w:rPr>
          <w:rFonts w:ascii="Times New Roman" w:hAnsi="Times New Roman" w:cs="Times New Roman"/>
          <w:lang w:eastAsia="zh-CN"/>
        </w:rPr>
        <w:t>usually informs me of things by email</w:t>
      </w:r>
      <w:r>
        <w:rPr>
          <w:rFonts w:ascii="Times New Roman" w:hAnsi="Times New Roman" w:cs="Times New Roman"/>
        </w:rPr>
        <w:t xml:space="preserve">. Then there is Alipay; I don't use their local payment software. I usually use Alipay, and if it doesn't work, I will </w:t>
      </w:r>
      <w:r>
        <w:rPr>
          <w:rFonts w:ascii="Times New Roman" w:hAnsi="Times New Roman" w:cs="Times New Roman"/>
          <w:lang w:eastAsia="zh-CN"/>
        </w:rPr>
        <w:t xml:space="preserve">use </w:t>
      </w:r>
      <w:r>
        <w:rPr>
          <w:rFonts w:ascii="Times New Roman" w:hAnsi="Times New Roman" w:cs="Times New Roman"/>
        </w:rPr>
        <w:t>cash.</w:t>
      </w:r>
    </w:p>
    <w:p w14:paraId="3F206BC3">
      <w:pPr>
        <w:jc w:val="both"/>
        <w:rPr>
          <w:rFonts w:ascii="Times New Roman" w:hAnsi="Times New Roman" w:cs="Times New Roman"/>
        </w:rPr>
      </w:pPr>
      <w:r>
        <w:rPr>
          <w:rFonts w:ascii="Times New Roman" w:hAnsi="Times New Roman" w:cs="Times New Roman"/>
        </w:rPr>
        <w:t xml:space="preserve">Eva(00:45:46): </w:t>
      </w:r>
      <w:r>
        <w:rPr>
          <w:rFonts w:ascii="Times New Roman" w:hAnsi="Times New Roman" w:cs="Times New Roman"/>
          <w:lang w:eastAsia="zh-CN"/>
        </w:rPr>
        <w:t xml:space="preserve">Do </w:t>
      </w:r>
      <w:r>
        <w:rPr>
          <w:rFonts w:ascii="Times New Roman" w:hAnsi="Times New Roman" w:cs="Times New Roman"/>
        </w:rPr>
        <w:t>you usually use Outlook to communicate with your teachers?</w:t>
      </w:r>
    </w:p>
    <w:p w14:paraId="5B96217D">
      <w:pPr>
        <w:jc w:val="both"/>
        <w:rPr>
          <w:rFonts w:ascii="Times New Roman" w:hAnsi="Times New Roman" w:cs="Times New Roman"/>
        </w:rPr>
      </w:pPr>
      <w:r>
        <w:rPr>
          <w:rFonts w:ascii="Times New Roman" w:hAnsi="Times New Roman" w:cs="Times New Roman"/>
          <w:lang w:eastAsia="zh-CN"/>
        </w:rPr>
        <w:t xml:space="preserve">Yue Xinrui </w:t>
      </w:r>
      <w:r>
        <w:rPr>
          <w:rFonts w:ascii="Times New Roman" w:hAnsi="Times New Roman" w:cs="Times New Roman"/>
        </w:rPr>
        <w:t xml:space="preserve">(00:45:51): </w:t>
      </w:r>
      <w:r>
        <w:rPr>
          <w:rFonts w:ascii="Times New Roman" w:hAnsi="Times New Roman" w:cs="Times New Roman"/>
          <w:lang w:eastAsia="zh-CN"/>
        </w:rPr>
        <w:t xml:space="preserve">Our </w:t>
      </w:r>
      <w:r>
        <w:rPr>
          <w:rFonts w:ascii="Times New Roman" w:hAnsi="Times New Roman" w:cs="Times New Roman"/>
        </w:rPr>
        <w:t xml:space="preserve">teacher told me that it's better to send emails to </w:t>
      </w:r>
      <w:r>
        <w:rPr>
          <w:rFonts w:ascii="Times New Roman" w:hAnsi="Times New Roman" w:cs="Times New Roman"/>
          <w:lang w:eastAsia="zh-CN"/>
        </w:rPr>
        <w:t>communicate with each other</w:t>
      </w:r>
      <w:r>
        <w:rPr>
          <w:rFonts w:ascii="Times New Roman" w:hAnsi="Times New Roman" w:cs="Times New Roman"/>
        </w:rPr>
        <w:t xml:space="preserve">, so it's more formal </w:t>
      </w:r>
      <w:r>
        <w:rPr>
          <w:rFonts w:ascii="Times New Roman" w:hAnsi="Times New Roman" w:cs="Times New Roman"/>
          <w:lang w:eastAsia="zh-CN"/>
        </w:rPr>
        <w:t>and shows respect</w:t>
      </w:r>
      <w:r>
        <w:rPr>
          <w:rFonts w:ascii="Times New Roman" w:hAnsi="Times New Roman" w:cs="Times New Roman"/>
        </w:rPr>
        <w:t xml:space="preserve">. </w:t>
      </w:r>
      <w:r>
        <w:rPr>
          <w:rFonts w:ascii="Times New Roman" w:hAnsi="Times New Roman" w:cs="Times New Roman"/>
          <w:lang w:eastAsia="zh-CN"/>
        </w:rPr>
        <w:t>Generally, I just find him through the mailbox; if there is</w:t>
      </w:r>
      <w:r>
        <w:rPr>
          <w:rFonts w:ascii="Times New Roman" w:hAnsi="Times New Roman" w:cs="Times New Roman"/>
        </w:rPr>
        <w:t xml:space="preserve"> nothing else, I will not find him.</w:t>
      </w:r>
    </w:p>
    <w:p w14:paraId="5F4CADA9">
      <w:pPr>
        <w:jc w:val="both"/>
        <w:rPr>
          <w:rFonts w:ascii="Times New Roman" w:hAnsi="Times New Roman" w:cs="Times New Roman"/>
          <w:lang w:eastAsia="zh-CN"/>
        </w:rPr>
      </w:pPr>
      <w:r>
        <w:rPr>
          <w:rFonts w:ascii="Times New Roman" w:hAnsi="Times New Roman" w:cs="Times New Roman"/>
        </w:rPr>
        <w:t>Eva (00:46:22): OK, thanks for sharing, Jinjing; what</w:t>
      </w:r>
      <w:r>
        <w:rPr>
          <w:rFonts w:ascii="Times New Roman" w:hAnsi="Times New Roman" w:cs="Times New Roman"/>
          <w:lang w:eastAsia="zh-CN"/>
        </w:rPr>
        <w:t xml:space="preserve"> about </w:t>
      </w:r>
      <w:r>
        <w:rPr>
          <w:rFonts w:ascii="Times New Roman" w:hAnsi="Times New Roman" w:cs="Times New Roman"/>
        </w:rPr>
        <w:t>the five apps you use most frequently</w:t>
      </w:r>
      <w:r>
        <w:rPr>
          <w:rFonts w:ascii="Times New Roman" w:hAnsi="Times New Roman" w:cs="Times New Roman"/>
          <w:lang w:eastAsia="zh-CN"/>
        </w:rPr>
        <w:t>?</w:t>
      </w:r>
    </w:p>
    <w:p w14:paraId="45EF524A">
      <w:pPr>
        <w:jc w:val="both"/>
        <w:rPr>
          <w:rFonts w:ascii="Times New Roman" w:hAnsi="Times New Roman" w:cs="Times New Roman"/>
        </w:rPr>
      </w:pPr>
      <w:r>
        <w:rPr>
          <w:rFonts w:ascii="Times New Roman" w:hAnsi="Times New Roman" w:cs="Times New Roman"/>
          <w:lang w:eastAsia="zh-CN"/>
        </w:rPr>
        <w:t xml:space="preserve">Jin Jing </w:t>
      </w:r>
      <w:r>
        <w:rPr>
          <w:rFonts w:ascii="Times New Roman" w:hAnsi="Times New Roman" w:cs="Times New Roman"/>
        </w:rPr>
        <w:t>(00:46:29): I use WhatsApp</w:t>
      </w:r>
      <w:r>
        <w:rPr>
          <w:rFonts w:ascii="Times New Roman" w:hAnsi="Times New Roman" w:cs="Times New Roman"/>
          <w:lang w:eastAsia="zh-CN"/>
        </w:rPr>
        <w:t xml:space="preserve">, </w:t>
      </w:r>
      <w:r>
        <w:rPr>
          <w:rFonts w:ascii="Times New Roman" w:hAnsi="Times New Roman" w:cs="Times New Roman"/>
        </w:rPr>
        <w:t xml:space="preserve">Alipay, Little Red Book, WeChat and DouYin the most frequently in </w:t>
      </w:r>
      <w:r>
        <w:rPr>
          <w:rFonts w:ascii="Times New Roman" w:hAnsi="Times New Roman" w:cs="Times New Roman"/>
          <w:lang w:eastAsia="zh-CN"/>
        </w:rPr>
        <w:t>Malaysia</w:t>
      </w:r>
      <w:r>
        <w:rPr>
          <w:rFonts w:ascii="Times New Roman" w:hAnsi="Times New Roman" w:cs="Times New Roman"/>
        </w:rPr>
        <w:t xml:space="preserve">. The teacher will set up a group </w:t>
      </w:r>
      <w:r>
        <w:rPr>
          <w:rFonts w:ascii="Times New Roman" w:hAnsi="Times New Roman" w:cs="Times New Roman"/>
          <w:lang w:eastAsia="zh-CN"/>
        </w:rPr>
        <w:t xml:space="preserve">on </w:t>
      </w:r>
      <w:r>
        <w:rPr>
          <w:rFonts w:ascii="Times New Roman" w:hAnsi="Times New Roman" w:cs="Times New Roman"/>
        </w:rPr>
        <w:t xml:space="preserve">WhatsApp for each semester's </w:t>
      </w:r>
      <w:r>
        <w:rPr>
          <w:rFonts w:ascii="Times New Roman" w:hAnsi="Times New Roman" w:cs="Times New Roman"/>
          <w:lang w:eastAsia="zh-CN"/>
        </w:rPr>
        <w:t>course</w:t>
      </w:r>
      <w:r>
        <w:rPr>
          <w:rFonts w:ascii="Times New Roman" w:hAnsi="Times New Roman" w:cs="Times New Roman"/>
        </w:rPr>
        <w:t>, and he will talk about anything in it</w:t>
      </w:r>
      <w:r>
        <w:rPr>
          <w:rFonts w:ascii="Times New Roman" w:hAnsi="Times New Roman" w:cs="Times New Roman"/>
          <w:lang w:eastAsia="zh-CN"/>
        </w:rPr>
        <w:t xml:space="preserve">. The </w:t>
      </w:r>
      <w:r>
        <w:rPr>
          <w:rFonts w:ascii="Times New Roman" w:hAnsi="Times New Roman" w:cs="Times New Roman"/>
        </w:rPr>
        <w:t xml:space="preserve">local </w:t>
      </w:r>
      <w:r>
        <w:rPr>
          <w:rFonts w:hint="eastAsia" w:ascii="Times New Roman" w:hAnsi="Times New Roman" w:cs="Times New Roman"/>
          <w:lang w:val="en-US" w:eastAsia="zh-CN"/>
        </w:rPr>
        <w:t xml:space="preserve">Malaysian </w:t>
      </w:r>
      <w:r>
        <w:rPr>
          <w:rFonts w:ascii="Times New Roman" w:hAnsi="Times New Roman" w:cs="Times New Roman"/>
        </w:rPr>
        <w:t>Chinese friends here</w:t>
      </w:r>
      <w:r>
        <w:rPr>
          <w:rFonts w:ascii="Times New Roman" w:hAnsi="Times New Roman" w:cs="Times New Roman"/>
          <w:lang w:eastAsia="zh-CN"/>
        </w:rPr>
        <w:t xml:space="preserve"> </w:t>
      </w:r>
      <w:r>
        <w:rPr>
          <w:rFonts w:ascii="Times New Roman" w:hAnsi="Times New Roman" w:cs="Times New Roman"/>
        </w:rPr>
        <w:t xml:space="preserve">use WhatsApp, not WeChat, so WhatsApp is also a way to keep in touch. Alipay is for </w:t>
      </w:r>
      <w:r>
        <w:rPr>
          <w:rFonts w:ascii="Times New Roman" w:hAnsi="Times New Roman" w:cs="Times New Roman"/>
          <w:lang w:eastAsia="zh-CN"/>
        </w:rPr>
        <w:t xml:space="preserve">shopping when </w:t>
      </w:r>
      <w:r>
        <w:rPr>
          <w:rFonts w:ascii="Times New Roman" w:hAnsi="Times New Roman" w:cs="Times New Roman"/>
        </w:rPr>
        <w:t xml:space="preserve">we go out or to the mall. If I can't use Alipay, I might use </w:t>
      </w:r>
      <w:r>
        <w:rPr>
          <w:rFonts w:ascii="Times New Roman" w:hAnsi="Times New Roman" w:cs="Times New Roman"/>
          <w:lang w:eastAsia="zh-CN"/>
        </w:rPr>
        <w:t xml:space="preserve">Touchgo </w:t>
      </w:r>
      <w:r>
        <w:rPr>
          <w:rFonts w:ascii="Times New Roman" w:hAnsi="Times New Roman" w:cs="Times New Roman"/>
        </w:rPr>
        <w:t xml:space="preserve">or Cash. If </w:t>
      </w:r>
      <w:r>
        <w:rPr>
          <w:rFonts w:ascii="Times New Roman" w:hAnsi="Times New Roman" w:cs="Times New Roman"/>
          <w:lang w:eastAsia="zh-CN"/>
        </w:rPr>
        <w:t xml:space="preserve">we </w:t>
      </w:r>
      <w:r>
        <w:rPr>
          <w:rFonts w:ascii="Times New Roman" w:hAnsi="Times New Roman" w:cs="Times New Roman"/>
        </w:rPr>
        <w:t>want to go looking for food, go to the mall</w:t>
      </w:r>
      <w:r>
        <w:rPr>
          <w:rFonts w:ascii="Times New Roman" w:hAnsi="Times New Roman" w:cs="Times New Roman"/>
          <w:lang w:eastAsia="zh-CN"/>
        </w:rPr>
        <w:t xml:space="preserve">, </w:t>
      </w:r>
      <w:r>
        <w:rPr>
          <w:rFonts w:ascii="Times New Roman" w:hAnsi="Times New Roman" w:cs="Times New Roman"/>
        </w:rPr>
        <w:t xml:space="preserve">or go travelling, it's all through Little Red Book that we do the tips; everything can be found in Little Red Book. I usually use WeChat </w:t>
      </w:r>
      <w:r>
        <w:rPr>
          <w:rFonts w:ascii="Times New Roman" w:hAnsi="Times New Roman" w:cs="Times New Roman"/>
          <w:lang w:eastAsia="zh-CN"/>
        </w:rPr>
        <w:t>to</w:t>
      </w:r>
      <w:r>
        <w:rPr>
          <w:rFonts w:ascii="Times New Roman" w:hAnsi="Times New Roman" w:cs="Times New Roman"/>
        </w:rPr>
        <w:t xml:space="preserve"> chat or play videos with my friends and family in China. DouYin is my spiritual food. I will watch live broadcasts on it </w:t>
      </w:r>
      <w:r>
        <w:rPr>
          <w:rFonts w:ascii="Times New Roman" w:hAnsi="Times New Roman" w:cs="Times New Roman"/>
          <w:lang w:eastAsia="zh-CN"/>
        </w:rPr>
        <w:t xml:space="preserve">to </w:t>
      </w:r>
      <w:r>
        <w:rPr>
          <w:rFonts w:ascii="Times New Roman" w:hAnsi="Times New Roman" w:cs="Times New Roman"/>
        </w:rPr>
        <w:t>relax.</w:t>
      </w:r>
    </w:p>
    <w:p w14:paraId="1DF4CA71">
      <w:pPr>
        <w:jc w:val="both"/>
        <w:rPr>
          <w:rFonts w:ascii="Times New Roman" w:hAnsi="Times New Roman" w:cs="Times New Roman"/>
        </w:rPr>
      </w:pPr>
      <w:r>
        <w:rPr>
          <w:rFonts w:ascii="Times New Roman" w:hAnsi="Times New Roman" w:cs="Times New Roman"/>
        </w:rPr>
        <w:t xml:space="preserve">Eva (00:48:08): </w:t>
      </w:r>
      <w:r>
        <w:rPr>
          <w:rFonts w:ascii="Times New Roman" w:hAnsi="Times New Roman" w:cs="Times New Roman"/>
          <w:lang w:eastAsia="zh-CN"/>
        </w:rPr>
        <w:t xml:space="preserve">I </w:t>
      </w:r>
      <w:r>
        <w:rPr>
          <w:rFonts w:ascii="Times New Roman" w:hAnsi="Times New Roman" w:cs="Times New Roman"/>
        </w:rPr>
        <w:t>noticed you're slightly different from</w:t>
      </w:r>
      <w:r>
        <w:rPr>
          <w:rFonts w:ascii="Times New Roman" w:hAnsi="Times New Roman" w:cs="Times New Roman"/>
          <w:lang w:eastAsia="zh-CN"/>
        </w:rPr>
        <w:t xml:space="preserve"> Xinrui</w:t>
      </w:r>
      <w:r>
        <w:rPr>
          <w:rFonts w:ascii="Times New Roman" w:hAnsi="Times New Roman" w:cs="Times New Roman"/>
        </w:rPr>
        <w:t>. Xinrui</w:t>
      </w:r>
      <w:r>
        <w:rPr>
          <w:rFonts w:ascii="Times New Roman" w:hAnsi="Times New Roman" w:cs="Times New Roman"/>
          <w:lang w:eastAsia="zh-CN"/>
        </w:rPr>
        <w:t xml:space="preserve"> </w:t>
      </w:r>
      <w:r>
        <w:rPr>
          <w:rFonts w:ascii="Times New Roman" w:hAnsi="Times New Roman" w:cs="Times New Roman"/>
        </w:rPr>
        <w:t xml:space="preserve">uses email to communicate with their teachers, and you guys </w:t>
      </w:r>
      <w:r>
        <w:rPr>
          <w:rFonts w:ascii="Times New Roman" w:hAnsi="Times New Roman" w:cs="Times New Roman"/>
          <w:lang w:eastAsia="zh-CN"/>
        </w:rPr>
        <w:t xml:space="preserve">use </w:t>
      </w:r>
      <w:r>
        <w:rPr>
          <w:rFonts w:ascii="Times New Roman" w:hAnsi="Times New Roman" w:cs="Times New Roman"/>
        </w:rPr>
        <w:t>WhatsApp groups to communicate.</w:t>
      </w:r>
    </w:p>
    <w:p w14:paraId="4712C834">
      <w:pPr>
        <w:jc w:val="both"/>
        <w:rPr>
          <w:rFonts w:ascii="Times New Roman" w:hAnsi="Times New Roman" w:cs="Times New Roman"/>
        </w:rPr>
      </w:pPr>
      <w:r>
        <w:rPr>
          <w:rFonts w:ascii="Times New Roman" w:hAnsi="Times New Roman" w:cs="Times New Roman"/>
          <w:lang w:eastAsia="zh-CN"/>
        </w:rPr>
        <w:t xml:space="preserve">Jin Jing </w:t>
      </w:r>
      <w:r>
        <w:rPr>
          <w:rFonts w:ascii="Times New Roman" w:hAnsi="Times New Roman" w:cs="Times New Roman"/>
        </w:rPr>
        <w:t>(00:48:23): It depends on the teacher; some teachers care more about privacy; he</w:t>
      </w:r>
      <w:r>
        <w:rPr>
          <w:rFonts w:ascii="Times New Roman" w:hAnsi="Times New Roman" w:cs="Times New Roman"/>
          <w:lang w:eastAsia="zh-CN"/>
        </w:rPr>
        <w:t xml:space="preserve"> will notify </w:t>
      </w:r>
      <w:r>
        <w:rPr>
          <w:rFonts w:ascii="Times New Roman" w:hAnsi="Times New Roman" w:cs="Times New Roman"/>
        </w:rPr>
        <w:t xml:space="preserve">the head teacher to set up a group, </w:t>
      </w:r>
      <w:r>
        <w:rPr>
          <w:rFonts w:ascii="Times New Roman" w:hAnsi="Times New Roman" w:cs="Times New Roman"/>
          <w:lang w:eastAsia="zh-CN"/>
        </w:rPr>
        <w:t xml:space="preserve">but </w:t>
      </w:r>
      <w:r>
        <w:rPr>
          <w:rFonts w:ascii="Times New Roman" w:hAnsi="Times New Roman" w:cs="Times New Roman"/>
        </w:rPr>
        <w:t xml:space="preserve">he may not be in the group, so there is no way for you to find out the teacher's contact information directly through WhatsApp. Some teachers will be in the WhatsApp group, so you can </w:t>
      </w:r>
      <w:r>
        <w:rPr>
          <w:rFonts w:ascii="Times New Roman" w:hAnsi="Times New Roman" w:cs="Times New Roman"/>
          <w:lang w:eastAsia="zh-CN"/>
        </w:rPr>
        <w:t xml:space="preserve">send them a message directly without having to email them. So, </w:t>
      </w:r>
      <w:r>
        <w:rPr>
          <w:rFonts w:ascii="Times New Roman" w:hAnsi="Times New Roman" w:cs="Times New Roman"/>
        </w:rPr>
        <w:t xml:space="preserve">every teacher has a different </w:t>
      </w:r>
      <w:r>
        <w:rPr>
          <w:rFonts w:ascii="Times New Roman" w:hAnsi="Times New Roman" w:cs="Times New Roman"/>
          <w:lang w:eastAsia="zh-CN"/>
        </w:rPr>
        <w:t>way</w:t>
      </w:r>
      <w:r>
        <w:rPr>
          <w:rFonts w:ascii="Times New Roman" w:hAnsi="Times New Roman" w:cs="Times New Roman"/>
        </w:rPr>
        <w:t xml:space="preserve"> of teaching and protecting their privacy.</w:t>
      </w:r>
    </w:p>
    <w:p w14:paraId="1993A2C0">
      <w:pPr>
        <w:jc w:val="both"/>
        <w:rPr>
          <w:rFonts w:ascii="Times New Roman" w:hAnsi="Times New Roman" w:cs="Times New Roman"/>
        </w:rPr>
      </w:pPr>
      <w:r>
        <w:rPr>
          <w:rFonts w:ascii="Times New Roman" w:hAnsi="Times New Roman" w:cs="Times New Roman"/>
        </w:rPr>
        <w:t>Eva (00:48:56): Understood. Hu</w:t>
      </w:r>
      <w:r>
        <w:rPr>
          <w:rFonts w:ascii="Times New Roman" w:hAnsi="Times New Roman" w:cs="Times New Roman"/>
          <w:lang w:eastAsia="zh-CN"/>
        </w:rPr>
        <w:t xml:space="preserve">, </w:t>
      </w:r>
      <w:r>
        <w:rPr>
          <w:rFonts w:hint="eastAsia" w:ascii="Times New Roman" w:hAnsi="Times New Roman" w:cs="Times New Roman"/>
          <w:lang w:eastAsia="zh-CN"/>
        </w:rPr>
        <w:t>what</w:t>
      </w:r>
      <w:r>
        <w:rPr>
          <w:rFonts w:ascii="Times New Roman" w:hAnsi="Times New Roman" w:cs="Times New Roman"/>
        </w:rPr>
        <w:t xml:space="preserve"> are the five apps you use most frequently.</w:t>
      </w:r>
    </w:p>
    <w:p w14:paraId="48280905">
      <w:pPr>
        <w:jc w:val="both"/>
        <w:rPr>
          <w:rFonts w:ascii="Times New Roman" w:hAnsi="Times New Roman" w:cs="Times New Roman"/>
        </w:rPr>
      </w:pPr>
      <w:r>
        <w:rPr>
          <w:rFonts w:ascii="Times New Roman" w:hAnsi="Times New Roman" w:cs="Times New Roman"/>
        </w:rPr>
        <w:t xml:space="preserve">Zhongyuan Hu (00:49:02): The five apps that I use most frequently are </w:t>
      </w:r>
      <w:r>
        <w:rPr>
          <w:rFonts w:ascii="Times New Roman" w:hAnsi="Times New Roman" w:cs="Times New Roman"/>
          <w:lang w:eastAsia="zh-CN"/>
        </w:rPr>
        <w:t>WhatsApp</w:t>
      </w:r>
      <w:r>
        <w:rPr>
          <w:rFonts w:ascii="Times New Roman" w:hAnsi="Times New Roman" w:cs="Times New Roman"/>
        </w:rPr>
        <w:t xml:space="preserve">, WeChat, Alipay, Little Red Book and DouYin. </w:t>
      </w:r>
      <w:r>
        <w:rPr>
          <w:rFonts w:ascii="Times New Roman" w:hAnsi="Times New Roman" w:cs="Times New Roman"/>
          <w:lang w:eastAsia="zh-CN"/>
        </w:rPr>
        <w:t xml:space="preserve">Foreigners like to use WhatsApp. </w:t>
      </w:r>
      <w:r>
        <w:rPr>
          <w:rFonts w:ascii="Times New Roman" w:hAnsi="Times New Roman" w:cs="Times New Roman"/>
        </w:rPr>
        <w:t xml:space="preserve">Teachers </w:t>
      </w:r>
      <w:r>
        <w:rPr>
          <w:rFonts w:ascii="Times New Roman" w:hAnsi="Times New Roman" w:cs="Times New Roman"/>
          <w:lang w:eastAsia="zh-CN"/>
        </w:rPr>
        <w:t xml:space="preserve">will use </w:t>
      </w:r>
      <w:r>
        <w:rPr>
          <w:rFonts w:ascii="Times New Roman" w:hAnsi="Times New Roman" w:cs="Times New Roman"/>
        </w:rPr>
        <w:t>WhatsApp to send homework</w:t>
      </w:r>
      <w:r>
        <w:rPr>
          <w:rFonts w:ascii="Times New Roman" w:hAnsi="Times New Roman" w:cs="Times New Roman"/>
          <w:lang w:eastAsia="zh-CN"/>
        </w:rPr>
        <w:t xml:space="preserve">, course materials, and </w:t>
      </w:r>
      <w:r>
        <w:rPr>
          <w:rFonts w:ascii="Times New Roman" w:hAnsi="Times New Roman" w:cs="Times New Roman"/>
        </w:rPr>
        <w:t xml:space="preserve">links to </w:t>
      </w:r>
      <w:r>
        <w:rPr>
          <w:rFonts w:ascii="Times New Roman" w:hAnsi="Times New Roman" w:cs="Times New Roman"/>
          <w:lang w:eastAsia="zh-CN"/>
        </w:rPr>
        <w:t xml:space="preserve">course </w:t>
      </w:r>
      <w:r>
        <w:rPr>
          <w:rFonts w:ascii="Times New Roman" w:hAnsi="Times New Roman" w:cs="Times New Roman"/>
        </w:rPr>
        <w:t>videos</w:t>
      </w:r>
      <w:r>
        <w:rPr>
          <w:rFonts w:ascii="Times New Roman" w:hAnsi="Times New Roman" w:cs="Times New Roman"/>
          <w:lang w:eastAsia="zh-CN"/>
        </w:rPr>
        <w:t xml:space="preserve">. </w:t>
      </w:r>
      <w:r>
        <w:rPr>
          <w:rFonts w:ascii="Times New Roman" w:hAnsi="Times New Roman" w:cs="Times New Roman"/>
        </w:rPr>
        <w:t>W</w:t>
      </w:r>
      <w:r>
        <w:rPr>
          <w:rFonts w:hint="eastAsia" w:ascii="Times New Roman" w:hAnsi="Times New Roman" w:cs="Times New Roman"/>
          <w:lang w:val="en-US" w:eastAsia="zh-CN"/>
        </w:rPr>
        <w:t>eChat</w:t>
      </w:r>
      <w:r>
        <w:rPr>
          <w:rFonts w:ascii="Times New Roman" w:hAnsi="Times New Roman" w:cs="Times New Roman"/>
        </w:rPr>
        <w:t xml:space="preserve"> </w:t>
      </w:r>
      <w:r>
        <w:rPr>
          <w:rFonts w:ascii="Times New Roman" w:hAnsi="Times New Roman" w:cs="Times New Roman"/>
          <w:lang w:eastAsia="zh-CN"/>
        </w:rPr>
        <w:t>is usually used to chat</w:t>
      </w:r>
      <w:r>
        <w:rPr>
          <w:rFonts w:ascii="Times New Roman" w:hAnsi="Times New Roman" w:cs="Times New Roman"/>
        </w:rPr>
        <w:t xml:space="preserve"> with Chinese friends. We</w:t>
      </w:r>
      <w:r>
        <w:rPr>
          <w:rFonts w:ascii="Times New Roman" w:hAnsi="Times New Roman" w:cs="Times New Roman"/>
          <w:lang w:eastAsia="zh-CN"/>
        </w:rPr>
        <w:t xml:space="preserve"> like to team </w:t>
      </w:r>
      <w:r>
        <w:rPr>
          <w:rFonts w:ascii="Times New Roman" w:hAnsi="Times New Roman" w:cs="Times New Roman"/>
        </w:rPr>
        <w:t>up with Chinese people and foreigners</w:t>
      </w:r>
      <w:r>
        <w:rPr>
          <w:rFonts w:ascii="Times New Roman" w:hAnsi="Times New Roman" w:cs="Times New Roman"/>
          <w:lang w:eastAsia="zh-CN"/>
        </w:rPr>
        <w:t xml:space="preserve">, but sometimes we </w:t>
      </w:r>
      <w:r>
        <w:rPr>
          <w:rFonts w:ascii="Times New Roman" w:hAnsi="Times New Roman" w:cs="Times New Roman"/>
        </w:rPr>
        <w:t xml:space="preserve">are afraid to team up with foreigners because we don't know the language and the efficiency will be very low, so we must go to the translation. It is better to team up with Chinese people and Chinese people; we can deal with things a little bit faster. We don't </w:t>
      </w:r>
      <w:r>
        <w:rPr>
          <w:rFonts w:ascii="Times New Roman" w:hAnsi="Times New Roman" w:cs="Times New Roman"/>
          <w:lang w:eastAsia="zh-CN"/>
        </w:rPr>
        <w:t xml:space="preserve">usually chat </w:t>
      </w:r>
      <w:r>
        <w:rPr>
          <w:rFonts w:ascii="Times New Roman" w:hAnsi="Times New Roman" w:cs="Times New Roman"/>
        </w:rPr>
        <w:t xml:space="preserve">in </w:t>
      </w:r>
      <w:r>
        <w:rPr>
          <w:rFonts w:ascii="Times New Roman" w:hAnsi="Times New Roman" w:cs="Times New Roman"/>
          <w:lang w:eastAsia="zh-CN"/>
        </w:rPr>
        <w:t>WhatsApp groups</w:t>
      </w:r>
      <w:r>
        <w:rPr>
          <w:rFonts w:ascii="Times New Roman" w:hAnsi="Times New Roman" w:cs="Times New Roman"/>
        </w:rPr>
        <w:t xml:space="preserve">. We </w:t>
      </w:r>
      <w:r>
        <w:rPr>
          <w:rFonts w:ascii="Times New Roman" w:hAnsi="Times New Roman" w:cs="Times New Roman"/>
          <w:lang w:eastAsia="zh-CN"/>
        </w:rPr>
        <w:t xml:space="preserve">like to </w:t>
      </w:r>
      <w:r>
        <w:rPr>
          <w:rFonts w:ascii="Times New Roman" w:hAnsi="Times New Roman" w:cs="Times New Roman"/>
        </w:rPr>
        <w:t>chat on WeChat</w:t>
      </w:r>
      <w:r>
        <w:rPr>
          <w:rFonts w:ascii="Times New Roman" w:hAnsi="Times New Roman" w:cs="Times New Roman"/>
          <w:lang w:eastAsia="zh-CN"/>
        </w:rPr>
        <w:t xml:space="preserve">. </w:t>
      </w:r>
      <w:r>
        <w:rPr>
          <w:rFonts w:ascii="Times New Roman" w:hAnsi="Times New Roman" w:cs="Times New Roman"/>
        </w:rPr>
        <w:t xml:space="preserve">Alipay </w:t>
      </w:r>
      <w:r>
        <w:rPr>
          <w:rFonts w:ascii="Times New Roman" w:hAnsi="Times New Roman" w:cs="Times New Roman"/>
          <w:lang w:eastAsia="zh-CN"/>
        </w:rPr>
        <w:t>is used to pay for life. I</w:t>
      </w:r>
      <w:r>
        <w:rPr>
          <w:rFonts w:ascii="Times New Roman" w:hAnsi="Times New Roman" w:cs="Times New Roman"/>
        </w:rPr>
        <w:t xml:space="preserve"> have a habit of never going out without cash. I've already suffered several times here, so I can't </w:t>
      </w:r>
      <w:r>
        <w:rPr>
          <w:rFonts w:ascii="Times New Roman" w:hAnsi="Times New Roman" w:cs="Times New Roman"/>
          <w:lang w:eastAsia="zh-CN"/>
        </w:rPr>
        <w:t xml:space="preserve">buy </w:t>
      </w:r>
      <w:r>
        <w:rPr>
          <w:rFonts w:ascii="Times New Roman" w:hAnsi="Times New Roman" w:cs="Times New Roman"/>
        </w:rPr>
        <w:t>anything. Another one is DouYin. I like to brush DouYin, chat with my friends on DouYin, and share videos</w:t>
      </w:r>
      <w:r>
        <w:rPr>
          <w:rFonts w:ascii="Times New Roman" w:hAnsi="Times New Roman" w:cs="Times New Roman"/>
          <w:lang w:eastAsia="zh-CN"/>
        </w:rPr>
        <w:t xml:space="preserve">. The last one is </w:t>
      </w:r>
      <w:r>
        <w:rPr>
          <w:rFonts w:ascii="Times New Roman" w:hAnsi="Times New Roman" w:cs="Times New Roman"/>
        </w:rPr>
        <w:t>Little Red Book</w:t>
      </w:r>
      <w:r>
        <w:rPr>
          <w:rFonts w:ascii="Times New Roman" w:hAnsi="Times New Roman" w:cs="Times New Roman"/>
          <w:lang w:eastAsia="zh-CN"/>
        </w:rPr>
        <w:t xml:space="preserve">, </w:t>
      </w:r>
      <w:r>
        <w:rPr>
          <w:rFonts w:ascii="Times New Roman" w:hAnsi="Times New Roman" w:cs="Times New Roman"/>
        </w:rPr>
        <w:t>mainly because I had a full-time job in China for one year before; we had to run some accounts and find some customers for them</w:t>
      </w:r>
      <w:r>
        <w:rPr>
          <w:rFonts w:ascii="Times New Roman" w:hAnsi="Times New Roman" w:cs="Times New Roman"/>
          <w:lang w:eastAsia="zh-CN"/>
        </w:rPr>
        <w:t xml:space="preserve">. </w:t>
      </w:r>
      <w:r>
        <w:rPr>
          <w:rFonts w:ascii="Times New Roman" w:hAnsi="Times New Roman" w:cs="Times New Roman"/>
        </w:rPr>
        <w:t xml:space="preserve">Because I </w:t>
      </w:r>
      <w:r>
        <w:rPr>
          <w:rFonts w:ascii="Times New Roman" w:hAnsi="Times New Roman" w:cs="Times New Roman"/>
          <w:lang w:eastAsia="zh-CN"/>
        </w:rPr>
        <w:t>am</w:t>
      </w:r>
      <w:r>
        <w:rPr>
          <w:rFonts w:ascii="Times New Roman" w:hAnsi="Times New Roman" w:cs="Times New Roman"/>
        </w:rPr>
        <w:t xml:space="preserve"> doing photography, after I arrive in Malaysia, I can also open a photography business on </w:t>
      </w:r>
      <w:r>
        <w:rPr>
          <w:rFonts w:ascii="Times New Roman" w:hAnsi="Times New Roman" w:cs="Times New Roman"/>
          <w:lang w:eastAsia="zh-CN"/>
        </w:rPr>
        <w:t xml:space="preserve">Little Red Book for the </w:t>
      </w:r>
      <w:r>
        <w:rPr>
          <w:rFonts w:ascii="Times New Roman" w:hAnsi="Times New Roman" w:cs="Times New Roman"/>
        </w:rPr>
        <w:t>Malaysian side to earn RM.</w:t>
      </w:r>
    </w:p>
    <w:p w14:paraId="6661F09C">
      <w:pPr>
        <w:jc w:val="both"/>
        <w:rPr>
          <w:rFonts w:ascii="Times New Roman" w:hAnsi="Times New Roman" w:cs="Times New Roman"/>
          <w:lang w:eastAsia="zh-CN"/>
        </w:rPr>
      </w:pPr>
      <w:r>
        <w:rPr>
          <w:rFonts w:ascii="Times New Roman" w:hAnsi="Times New Roman" w:cs="Times New Roman"/>
        </w:rPr>
        <w:t xml:space="preserve">Eva (00:51:52): Is there a case where any of these media technologies, as you mentioned, </w:t>
      </w:r>
      <w:r>
        <w:rPr>
          <w:rFonts w:ascii="Times New Roman" w:hAnsi="Times New Roman" w:cs="Times New Roman"/>
          <w:lang w:eastAsia="zh-CN"/>
        </w:rPr>
        <w:t xml:space="preserve">have been </w:t>
      </w:r>
      <w:r>
        <w:rPr>
          <w:rFonts w:ascii="Times New Roman" w:hAnsi="Times New Roman" w:cs="Times New Roman"/>
        </w:rPr>
        <w:t>very helpful to your learning</w:t>
      </w:r>
      <w:r>
        <w:rPr>
          <w:rFonts w:ascii="Times New Roman" w:hAnsi="Times New Roman" w:cs="Times New Roman"/>
          <w:lang w:eastAsia="zh-CN"/>
        </w:rPr>
        <w:t xml:space="preserve">, as well as </w:t>
      </w:r>
      <w:r>
        <w:rPr>
          <w:rFonts w:ascii="Times New Roman" w:hAnsi="Times New Roman" w:cs="Times New Roman"/>
        </w:rPr>
        <w:t>negatively impacting it</w:t>
      </w:r>
      <w:r>
        <w:rPr>
          <w:rFonts w:ascii="Times New Roman" w:hAnsi="Times New Roman" w:cs="Times New Roman"/>
          <w:lang w:eastAsia="zh-CN"/>
        </w:rPr>
        <w:t>?</w:t>
      </w:r>
    </w:p>
    <w:p w14:paraId="08400AE9">
      <w:pPr>
        <w:jc w:val="both"/>
        <w:rPr>
          <w:rFonts w:ascii="Times New Roman" w:hAnsi="Times New Roman" w:cs="Times New Roman"/>
        </w:rPr>
      </w:pPr>
      <w:r>
        <w:rPr>
          <w:rFonts w:ascii="Times New Roman" w:hAnsi="Times New Roman" w:cs="Times New Roman"/>
        </w:rPr>
        <w:t>Hu Zhongyuan (00:52:16): There are some. Let's talk about the negative side. Everything has two sides. I</w:t>
      </w:r>
      <w:r>
        <w:rPr>
          <w:rFonts w:ascii="Times New Roman" w:hAnsi="Times New Roman" w:cs="Times New Roman"/>
          <w:lang w:eastAsia="zh-CN"/>
        </w:rPr>
        <w:t xml:space="preserve"> spend too much time in </w:t>
      </w:r>
      <w:r>
        <w:rPr>
          <w:rFonts w:ascii="Times New Roman" w:hAnsi="Times New Roman" w:cs="Times New Roman"/>
        </w:rPr>
        <w:t>DouYin</w:t>
      </w:r>
      <w:r>
        <w:rPr>
          <w:rFonts w:ascii="Times New Roman" w:hAnsi="Times New Roman" w:cs="Times New Roman"/>
          <w:lang w:eastAsia="zh-CN"/>
        </w:rPr>
        <w:t xml:space="preserve">. Sometimes, when I come back from </w:t>
      </w:r>
      <w:r>
        <w:rPr>
          <w:rFonts w:hint="eastAsia" w:ascii="Times New Roman" w:hAnsi="Times New Roman" w:cs="Times New Roman"/>
          <w:lang w:eastAsia="zh-CN"/>
        </w:rPr>
        <w:t>university</w:t>
      </w:r>
      <w:r>
        <w:rPr>
          <w:rFonts w:ascii="Times New Roman" w:hAnsi="Times New Roman" w:cs="Times New Roman"/>
          <w:lang w:eastAsia="zh-CN"/>
        </w:rPr>
        <w:t xml:space="preserve"> and have nothing to do in the evening, I brush DouYin </w:t>
      </w:r>
      <w:r>
        <w:rPr>
          <w:rFonts w:ascii="Times New Roman" w:hAnsi="Times New Roman" w:cs="Times New Roman"/>
        </w:rPr>
        <w:t xml:space="preserve">from eight o'clock in </w:t>
      </w:r>
      <w:r>
        <w:rPr>
          <w:rFonts w:ascii="Times New Roman" w:hAnsi="Times New Roman" w:cs="Times New Roman"/>
          <w:lang w:eastAsia="zh-CN"/>
        </w:rPr>
        <w:t xml:space="preserve">the evening </w:t>
      </w:r>
      <w:r>
        <w:rPr>
          <w:rFonts w:ascii="Times New Roman" w:hAnsi="Times New Roman" w:cs="Times New Roman"/>
        </w:rPr>
        <w:t xml:space="preserve">to one or two o'clock in </w:t>
      </w:r>
      <w:r>
        <w:rPr>
          <w:rFonts w:ascii="Times New Roman" w:hAnsi="Times New Roman" w:cs="Times New Roman"/>
          <w:lang w:eastAsia="zh-CN"/>
        </w:rPr>
        <w:t>the morning</w:t>
      </w:r>
      <w:r>
        <w:rPr>
          <w:rFonts w:ascii="Times New Roman" w:hAnsi="Times New Roman" w:cs="Times New Roman"/>
        </w:rPr>
        <w:t xml:space="preserve">. And then the next morning, I was sleepy </w:t>
      </w:r>
      <w:r>
        <w:rPr>
          <w:rFonts w:ascii="Times New Roman" w:hAnsi="Times New Roman" w:cs="Times New Roman"/>
          <w:lang w:eastAsia="zh-CN"/>
        </w:rPr>
        <w:t>as</w:t>
      </w:r>
      <w:r>
        <w:rPr>
          <w:rFonts w:ascii="Times New Roman" w:hAnsi="Times New Roman" w:cs="Times New Roman"/>
        </w:rPr>
        <w:t xml:space="preserve"> hell </w:t>
      </w:r>
      <w:r>
        <w:rPr>
          <w:rFonts w:ascii="Times New Roman" w:hAnsi="Times New Roman" w:cs="Times New Roman"/>
          <w:lang w:eastAsia="zh-CN"/>
        </w:rPr>
        <w:t xml:space="preserve">because </w:t>
      </w:r>
      <w:r>
        <w:rPr>
          <w:rFonts w:ascii="Times New Roman" w:hAnsi="Times New Roman" w:cs="Times New Roman"/>
        </w:rPr>
        <w:t xml:space="preserve">I had to go to </w:t>
      </w:r>
      <w:r>
        <w:rPr>
          <w:rFonts w:hint="eastAsia" w:ascii="Times New Roman" w:hAnsi="Times New Roman" w:cs="Times New Roman"/>
          <w:lang w:eastAsia="zh-CN"/>
        </w:rPr>
        <w:t>university</w:t>
      </w:r>
      <w:r>
        <w:rPr>
          <w:rFonts w:ascii="Times New Roman" w:hAnsi="Times New Roman" w:cs="Times New Roman"/>
        </w:rPr>
        <w:t xml:space="preserve"> at nine o'clock in the morning. The medium that was good for me was WeChat</w:t>
      </w:r>
      <w:r>
        <w:rPr>
          <w:rFonts w:ascii="Times New Roman" w:hAnsi="Times New Roman" w:cs="Times New Roman"/>
          <w:lang w:eastAsia="zh-CN"/>
        </w:rPr>
        <w:t xml:space="preserve">. I joined a media group with all Chinese students, and we became </w:t>
      </w:r>
      <w:r>
        <w:rPr>
          <w:rFonts w:ascii="Times New Roman" w:hAnsi="Times New Roman" w:cs="Times New Roman"/>
        </w:rPr>
        <w:t xml:space="preserve">very united </w:t>
      </w:r>
      <w:r>
        <w:rPr>
          <w:rFonts w:ascii="Times New Roman" w:hAnsi="Times New Roman" w:cs="Times New Roman"/>
          <w:lang w:eastAsia="zh-CN"/>
        </w:rPr>
        <w:t xml:space="preserve">and helpful to </w:t>
      </w:r>
      <w:r>
        <w:rPr>
          <w:rFonts w:ascii="Times New Roman" w:hAnsi="Times New Roman" w:cs="Times New Roman"/>
        </w:rPr>
        <w:t>each other after going abroad</w:t>
      </w:r>
      <w:r>
        <w:rPr>
          <w:rFonts w:ascii="Times New Roman" w:hAnsi="Times New Roman" w:cs="Times New Roman"/>
          <w:lang w:eastAsia="zh-CN"/>
        </w:rPr>
        <w:t xml:space="preserve">. Some of our </w:t>
      </w:r>
      <w:r>
        <w:rPr>
          <w:rFonts w:ascii="Times New Roman" w:hAnsi="Times New Roman" w:cs="Times New Roman"/>
        </w:rPr>
        <w:t xml:space="preserve">lectures are online, not offline, so the division of labour in the group </w:t>
      </w:r>
      <w:r>
        <w:rPr>
          <w:rFonts w:ascii="Times New Roman" w:hAnsi="Times New Roman" w:cs="Times New Roman"/>
          <w:lang w:eastAsia="zh-CN"/>
        </w:rPr>
        <w:t xml:space="preserve">is </w:t>
      </w:r>
      <w:r>
        <w:rPr>
          <w:rFonts w:ascii="Times New Roman" w:hAnsi="Times New Roman" w:cs="Times New Roman"/>
        </w:rPr>
        <w:t xml:space="preserve">very clear. Someone is dedicated to posting the lectures to the group after they are finished, then </w:t>
      </w:r>
      <w:r>
        <w:rPr>
          <w:rFonts w:ascii="Times New Roman" w:hAnsi="Times New Roman" w:cs="Times New Roman"/>
          <w:lang w:eastAsia="zh-CN"/>
        </w:rPr>
        <w:t xml:space="preserve">someone else will </w:t>
      </w:r>
      <w:r>
        <w:rPr>
          <w:rFonts w:ascii="Times New Roman" w:hAnsi="Times New Roman" w:cs="Times New Roman"/>
        </w:rPr>
        <w:t xml:space="preserve">translate the </w:t>
      </w:r>
      <w:r>
        <w:rPr>
          <w:rFonts w:ascii="Times New Roman" w:hAnsi="Times New Roman" w:cs="Times New Roman"/>
          <w:lang w:eastAsia="zh-CN"/>
        </w:rPr>
        <w:t>lectures into Chinese</w:t>
      </w:r>
      <w:r>
        <w:rPr>
          <w:rFonts w:ascii="Times New Roman" w:hAnsi="Times New Roman" w:cs="Times New Roman"/>
        </w:rPr>
        <w:t xml:space="preserve">, and </w:t>
      </w:r>
      <w:r>
        <w:rPr>
          <w:rFonts w:ascii="Times New Roman" w:hAnsi="Times New Roman" w:cs="Times New Roman"/>
          <w:lang w:eastAsia="zh-CN"/>
        </w:rPr>
        <w:t xml:space="preserve">someone else will </w:t>
      </w:r>
      <w:r>
        <w:rPr>
          <w:rFonts w:ascii="Times New Roman" w:hAnsi="Times New Roman" w:cs="Times New Roman"/>
        </w:rPr>
        <w:t xml:space="preserve">share the notes made in class and </w:t>
      </w:r>
      <w:r>
        <w:rPr>
          <w:rFonts w:ascii="Times New Roman" w:hAnsi="Times New Roman" w:cs="Times New Roman"/>
          <w:lang w:eastAsia="zh-CN"/>
        </w:rPr>
        <w:t>the key knowledge</w:t>
      </w:r>
      <w:r>
        <w:rPr>
          <w:rFonts w:ascii="Times New Roman" w:hAnsi="Times New Roman" w:cs="Times New Roman"/>
        </w:rPr>
        <w:t xml:space="preserve">. </w:t>
      </w:r>
      <w:r>
        <w:rPr>
          <w:rFonts w:ascii="Times New Roman" w:hAnsi="Times New Roman" w:cs="Times New Roman"/>
          <w:lang w:eastAsia="zh-CN"/>
        </w:rPr>
        <w:t xml:space="preserve">If you need a group to form a team, you just need to say hello to the group, and </w:t>
      </w:r>
      <w:r>
        <w:rPr>
          <w:rFonts w:ascii="Times New Roman" w:hAnsi="Times New Roman" w:cs="Times New Roman"/>
        </w:rPr>
        <w:t>there will be a group</w:t>
      </w:r>
      <w:r>
        <w:rPr>
          <w:rFonts w:ascii="Times New Roman" w:hAnsi="Times New Roman" w:cs="Times New Roman"/>
          <w:lang w:eastAsia="zh-CN"/>
        </w:rPr>
        <w:t xml:space="preserve">. </w:t>
      </w:r>
      <w:r>
        <w:rPr>
          <w:rFonts w:ascii="Times New Roman" w:hAnsi="Times New Roman" w:cs="Times New Roman"/>
        </w:rPr>
        <w:t xml:space="preserve">That group is like a big, united, and loving family, and </w:t>
      </w:r>
      <w:r>
        <w:rPr>
          <w:rFonts w:ascii="Times New Roman" w:hAnsi="Times New Roman" w:cs="Times New Roman"/>
          <w:lang w:eastAsia="zh-CN"/>
        </w:rPr>
        <w:t xml:space="preserve">you </w:t>
      </w:r>
      <w:r>
        <w:rPr>
          <w:rFonts w:ascii="Times New Roman" w:hAnsi="Times New Roman" w:cs="Times New Roman"/>
        </w:rPr>
        <w:t xml:space="preserve">can know anything about the </w:t>
      </w:r>
      <w:r>
        <w:rPr>
          <w:rFonts w:hint="eastAsia" w:ascii="Times New Roman" w:hAnsi="Times New Roman" w:cs="Times New Roman"/>
          <w:lang w:eastAsia="zh-CN"/>
        </w:rPr>
        <w:t>university</w:t>
      </w:r>
      <w:r>
        <w:rPr>
          <w:rFonts w:ascii="Times New Roman" w:hAnsi="Times New Roman" w:cs="Times New Roman"/>
        </w:rPr>
        <w:t xml:space="preserve"> in the group</w:t>
      </w:r>
      <w:r>
        <w:rPr>
          <w:rFonts w:ascii="Times New Roman" w:hAnsi="Times New Roman" w:cs="Times New Roman"/>
          <w:lang w:eastAsia="zh-CN"/>
        </w:rPr>
        <w:t xml:space="preserve">. </w:t>
      </w:r>
      <w:r>
        <w:rPr>
          <w:rFonts w:ascii="Times New Roman" w:hAnsi="Times New Roman" w:cs="Times New Roman"/>
        </w:rPr>
        <w:t xml:space="preserve">So </w:t>
      </w:r>
      <w:r>
        <w:rPr>
          <w:rFonts w:ascii="Times New Roman" w:hAnsi="Times New Roman" w:cs="Times New Roman"/>
          <w:lang w:eastAsia="zh-CN"/>
        </w:rPr>
        <w:t xml:space="preserve">that's </w:t>
      </w:r>
      <w:r>
        <w:rPr>
          <w:rFonts w:ascii="Times New Roman" w:hAnsi="Times New Roman" w:cs="Times New Roman"/>
        </w:rPr>
        <w:t xml:space="preserve">why I feel like I'm not out of the country when I come to our </w:t>
      </w:r>
      <w:r>
        <w:rPr>
          <w:rFonts w:hint="eastAsia" w:ascii="Times New Roman" w:hAnsi="Times New Roman" w:cs="Times New Roman"/>
          <w:lang w:eastAsia="zh-CN"/>
        </w:rPr>
        <w:t>university</w:t>
      </w:r>
      <w:r>
        <w:rPr>
          <w:rFonts w:ascii="Times New Roman" w:hAnsi="Times New Roman" w:cs="Times New Roman"/>
        </w:rPr>
        <w:t>; I feel very convenient</w:t>
      </w:r>
      <w:r>
        <w:rPr>
          <w:rFonts w:ascii="Times New Roman" w:hAnsi="Times New Roman" w:cs="Times New Roman"/>
          <w:lang w:eastAsia="zh-CN"/>
        </w:rPr>
        <w:t xml:space="preserve">. If </w:t>
      </w:r>
      <w:r>
        <w:rPr>
          <w:rFonts w:ascii="Times New Roman" w:hAnsi="Times New Roman" w:cs="Times New Roman"/>
        </w:rPr>
        <w:t xml:space="preserve">there is something good to eat or fun to do, you </w:t>
      </w:r>
      <w:r>
        <w:rPr>
          <w:rFonts w:ascii="Times New Roman" w:hAnsi="Times New Roman" w:cs="Times New Roman"/>
          <w:lang w:eastAsia="zh-CN"/>
        </w:rPr>
        <w:t xml:space="preserve">will also share it in the group. We have a course with an </w:t>
      </w:r>
      <w:r>
        <w:rPr>
          <w:rFonts w:ascii="Times New Roman" w:hAnsi="Times New Roman" w:cs="Times New Roman"/>
        </w:rPr>
        <w:t xml:space="preserve">Indian </w:t>
      </w:r>
      <w:r>
        <w:rPr>
          <w:rFonts w:ascii="Times New Roman" w:hAnsi="Times New Roman" w:cs="Times New Roman"/>
          <w:lang w:eastAsia="zh-CN"/>
        </w:rPr>
        <w:t xml:space="preserve">teacher with a </w:t>
      </w:r>
      <w:r>
        <w:rPr>
          <w:rFonts w:ascii="Times New Roman" w:hAnsi="Times New Roman" w:cs="Times New Roman"/>
        </w:rPr>
        <w:t>heavy accent,</w:t>
      </w:r>
      <w:r>
        <w:rPr>
          <w:rFonts w:ascii="Times New Roman" w:hAnsi="Times New Roman" w:cs="Times New Roman"/>
          <w:lang w:eastAsia="zh-CN"/>
        </w:rPr>
        <w:t xml:space="preserve"> which I can't understand. Then, we will discuss in the group to figure out what the teacher means, and then we will share it together and finish the homework</w:t>
      </w:r>
      <w:r>
        <w:rPr>
          <w:rFonts w:ascii="Times New Roman" w:hAnsi="Times New Roman" w:cs="Times New Roman"/>
        </w:rPr>
        <w:t>.</w:t>
      </w:r>
    </w:p>
    <w:p w14:paraId="5CFF7B48">
      <w:pPr>
        <w:jc w:val="both"/>
        <w:rPr>
          <w:rFonts w:ascii="Times New Roman" w:hAnsi="Times New Roman" w:cs="Times New Roman"/>
        </w:rPr>
      </w:pPr>
      <w:r>
        <w:rPr>
          <w:rFonts w:ascii="Times New Roman" w:hAnsi="Times New Roman" w:cs="Times New Roman"/>
        </w:rPr>
        <w:t>Eva (00:55:32): That's fantastic. It really does help us</w:t>
      </w:r>
      <w:r>
        <w:rPr>
          <w:rFonts w:ascii="Times New Roman" w:hAnsi="Times New Roman" w:cs="Times New Roman"/>
          <w:lang w:eastAsia="zh-CN"/>
        </w:rPr>
        <w:t xml:space="preserve">. </w:t>
      </w:r>
      <w:r>
        <w:rPr>
          <w:rFonts w:ascii="Times New Roman" w:hAnsi="Times New Roman" w:cs="Times New Roman"/>
        </w:rPr>
        <w:t>OK, thank you for sharing</w:t>
      </w:r>
      <w:r>
        <w:rPr>
          <w:rFonts w:ascii="Times New Roman" w:hAnsi="Times New Roman" w:cs="Times New Roman"/>
          <w:lang w:eastAsia="zh-CN"/>
        </w:rPr>
        <w:t>.</w:t>
      </w:r>
      <w:r>
        <w:rPr>
          <w:rFonts w:ascii="Times New Roman" w:hAnsi="Times New Roman" w:cs="Times New Roman"/>
        </w:rPr>
        <w:t xml:space="preserve"> Next, I'd like to ask Jin Jing to talk about some positive and negative examples of how mediated technology has impacted your learning.</w:t>
      </w:r>
    </w:p>
    <w:p w14:paraId="09574B6D">
      <w:pPr>
        <w:jc w:val="both"/>
        <w:rPr>
          <w:rFonts w:ascii="Times New Roman" w:hAnsi="Times New Roman" w:cs="Times New Roman"/>
        </w:rPr>
      </w:pPr>
      <w:r>
        <w:rPr>
          <w:rFonts w:hint="eastAsia" w:ascii="Times New Roman" w:hAnsi="Times New Roman" w:cs="Times New Roman"/>
          <w:lang w:eastAsia="zh-CN"/>
        </w:rPr>
        <w:t>JinJIng</w:t>
      </w:r>
      <w:r>
        <w:rPr>
          <w:rFonts w:ascii="Times New Roman" w:hAnsi="Times New Roman" w:cs="Times New Roman"/>
        </w:rPr>
        <w:t xml:space="preserve">(00:55:53): I study business. I have a finance class this semester, and the teacher's </w:t>
      </w:r>
      <w:r>
        <w:rPr>
          <w:rFonts w:hint="eastAsia" w:ascii="Times New Roman" w:hAnsi="Times New Roman" w:cs="Times New Roman"/>
          <w:lang w:eastAsia="zh-CN"/>
        </w:rPr>
        <w:t>slides</w:t>
      </w:r>
      <w:r>
        <w:rPr>
          <w:rFonts w:ascii="Times New Roman" w:hAnsi="Times New Roman" w:cs="Times New Roman"/>
        </w:rPr>
        <w:t xml:space="preserve"> content is very simple, mainly rely on him to go to class to talk about those formulas </w:t>
      </w:r>
      <w:r>
        <w:rPr>
          <w:rFonts w:ascii="Times New Roman" w:hAnsi="Times New Roman" w:cs="Times New Roman"/>
          <w:lang w:eastAsia="zh-CN"/>
        </w:rPr>
        <w:t xml:space="preserve">and </w:t>
      </w:r>
      <w:r>
        <w:rPr>
          <w:rFonts w:ascii="Times New Roman" w:hAnsi="Times New Roman" w:cs="Times New Roman"/>
        </w:rPr>
        <w:t xml:space="preserve">applications. In fact, I did not understand, so I spent a whole semester in a state of </w:t>
      </w:r>
      <w:r>
        <w:rPr>
          <w:rFonts w:ascii="Times New Roman" w:hAnsi="Times New Roman" w:cs="Times New Roman"/>
          <w:lang w:eastAsia="zh-CN"/>
        </w:rPr>
        <w:t>ignorance</w:t>
      </w:r>
      <w:r>
        <w:rPr>
          <w:rFonts w:ascii="Times New Roman" w:hAnsi="Times New Roman" w:cs="Times New Roman"/>
        </w:rPr>
        <w:t>. Then, close to the examination, I became very anxious</w:t>
      </w:r>
      <w:r>
        <w:rPr>
          <w:rFonts w:ascii="Times New Roman" w:hAnsi="Times New Roman" w:cs="Times New Roman"/>
          <w:lang w:eastAsia="zh-CN"/>
        </w:rPr>
        <w:t xml:space="preserve">. So, I </w:t>
      </w:r>
      <w:r>
        <w:rPr>
          <w:rFonts w:ascii="Times New Roman" w:hAnsi="Times New Roman" w:cs="Times New Roman"/>
        </w:rPr>
        <w:t xml:space="preserve">sent a little red book </w:t>
      </w:r>
      <w:r>
        <w:rPr>
          <w:rFonts w:ascii="Times New Roman" w:hAnsi="Times New Roman" w:cs="Times New Roman"/>
          <w:lang w:eastAsia="zh-CN"/>
        </w:rPr>
        <w:t xml:space="preserve">to look for a bully to help me with </w:t>
      </w:r>
      <w:r>
        <w:rPr>
          <w:rFonts w:ascii="Times New Roman" w:hAnsi="Times New Roman" w:cs="Times New Roman"/>
        </w:rPr>
        <w:t>offline tuition, but it didn't have much effect</w:t>
      </w:r>
      <w:r>
        <w:rPr>
          <w:rFonts w:ascii="Times New Roman" w:hAnsi="Times New Roman" w:cs="Times New Roman"/>
          <w:lang w:eastAsia="zh-CN"/>
        </w:rPr>
        <w:t>. Later, I happened to search on YouTube, and then I searched for the relevant courses and knowledge; the bloggers on it shared the formula of my class and how to apply it, so</w:t>
      </w:r>
      <w:r>
        <w:rPr>
          <w:rFonts w:ascii="Times New Roman" w:hAnsi="Times New Roman" w:cs="Times New Roman"/>
        </w:rPr>
        <w:t xml:space="preserve"> I relied on my self-study </w:t>
      </w:r>
      <w:r>
        <w:rPr>
          <w:rFonts w:ascii="Times New Roman" w:hAnsi="Times New Roman" w:cs="Times New Roman"/>
          <w:lang w:eastAsia="zh-CN"/>
        </w:rPr>
        <w:t xml:space="preserve">and successfully passed </w:t>
      </w:r>
      <w:r>
        <w:rPr>
          <w:rFonts w:ascii="Times New Roman" w:hAnsi="Times New Roman" w:cs="Times New Roman"/>
        </w:rPr>
        <w:t>this exam.</w:t>
      </w:r>
    </w:p>
    <w:p w14:paraId="7FB81571">
      <w:pPr>
        <w:jc w:val="both"/>
        <w:rPr>
          <w:rFonts w:ascii="Times New Roman" w:hAnsi="Times New Roman" w:cs="Times New Roman"/>
        </w:rPr>
      </w:pPr>
      <w:r>
        <w:rPr>
          <w:rFonts w:ascii="Times New Roman" w:hAnsi="Times New Roman" w:cs="Times New Roman"/>
        </w:rPr>
        <w:t>Eva(00:56:59): YouTube is full of treasures.</w:t>
      </w:r>
    </w:p>
    <w:p w14:paraId="14C25BBA">
      <w:pPr>
        <w:jc w:val="both"/>
        <w:rPr>
          <w:rFonts w:ascii="Times New Roman" w:hAnsi="Times New Roman" w:cs="Times New Roman"/>
        </w:rPr>
      </w:pPr>
      <w:r>
        <w:rPr>
          <w:rFonts w:ascii="Times New Roman" w:hAnsi="Times New Roman" w:cs="Times New Roman"/>
          <w:lang w:eastAsia="zh-CN"/>
        </w:rPr>
        <w:t xml:space="preserve">Jin Jing </w:t>
      </w:r>
      <w:r>
        <w:rPr>
          <w:rFonts w:ascii="Times New Roman" w:hAnsi="Times New Roman" w:cs="Times New Roman"/>
        </w:rPr>
        <w:t xml:space="preserve">(00:57:01): Yeah, </w:t>
      </w:r>
      <w:r>
        <w:rPr>
          <w:rFonts w:ascii="Times New Roman" w:hAnsi="Times New Roman" w:cs="Times New Roman"/>
          <w:lang w:eastAsia="zh-CN"/>
        </w:rPr>
        <w:t xml:space="preserve">I </w:t>
      </w:r>
      <w:r>
        <w:rPr>
          <w:rFonts w:ascii="Times New Roman" w:hAnsi="Times New Roman" w:cs="Times New Roman"/>
        </w:rPr>
        <w:t xml:space="preserve">taught myself on my own </w:t>
      </w:r>
      <w:r>
        <w:rPr>
          <w:rFonts w:ascii="Times New Roman" w:hAnsi="Times New Roman" w:cs="Times New Roman"/>
          <w:lang w:eastAsia="zh-CN"/>
        </w:rPr>
        <w:t xml:space="preserve">on </w:t>
      </w:r>
      <w:r>
        <w:rPr>
          <w:rFonts w:ascii="Times New Roman" w:hAnsi="Times New Roman" w:cs="Times New Roman"/>
        </w:rPr>
        <w:t>YouTube.</w:t>
      </w:r>
    </w:p>
    <w:p w14:paraId="22EE33A5">
      <w:pPr>
        <w:jc w:val="both"/>
        <w:rPr>
          <w:rFonts w:ascii="Times New Roman" w:hAnsi="Times New Roman" w:cs="Times New Roman"/>
        </w:rPr>
      </w:pPr>
      <w:r>
        <w:rPr>
          <w:rFonts w:ascii="Times New Roman" w:hAnsi="Times New Roman" w:cs="Times New Roman"/>
        </w:rPr>
        <w:t>Eva (00:57:16): OK, so are there any negative cases of any kind?</w:t>
      </w:r>
    </w:p>
    <w:p w14:paraId="6884C645">
      <w:pPr>
        <w:jc w:val="both"/>
        <w:rPr>
          <w:rFonts w:ascii="Times New Roman" w:hAnsi="Times New Roman" w:cs="Times New Roman"/>
        </w:rPr>
      </w:pPr>
      <w:r>
        <w:rPr>
          <w:rFonts w:ascii="Times New Roman" w:hAnsi="Times New Roman" w:cs="Times New Roman"/>
          <w:lang w:eastAsia="zh-CN"/>
        </w:rPr>
        <w:t xml:space="preserve">Jin Jing </w:t>
      </w:r>
      <w:r>
        <w:rPr>
          <w:rFonts w:ascii="Times New Roman" w:hAnsi="Times New Roman" w:cs="Times New Roman"/>
        </w:rPr>
        <w:t>(00:57:21): I haven't encountered it so far for the time being.</w:t>
      </w:r>
    </w:p>
    <w:p w14:paraId="482BFB42">
      <w:pPr>
        <w:jc w:val="both"/>
        <w:rPr>
          <w:rFonts w:ascii="Times New Roman" w:hAnsi="Times New Roman" w:cs="Times New Roman"/>
        </w:rPr>
      </w:pPr>
      <w:r>
        <w:rPr>
          <w:rFonts w:ascii="Times New Roman" w:hAnsi="Times New Roman" w:cs="Times New Roman"/>
        </w:rPr>
        <w:t xml:space="preserve">Eva (00:57:27): OK, thanks! Then next I'd like to ask </w:t>
      </w:r>
      <w:r>
        <w:rPr>
          <w:rFonts w:ascii="Times New Roman" w:hAnsi="Times New Roman" w:cs="Times New Roman"/>
          <w:lang w:eastAsia="zh-CN"/>
        </w:rPr>
        <w:t>Xinrui</w:t>
      </w:r>
      <w:r>
        <w:rPr>
          <w:rFonts w:ascii="Times New Roman" w:hAnsi="Times New Roman" w:cs="Times New Roman"/>
        </w:rPr>
        <w:t xml:space="preserve"> to share some examples, both positive and negative, about media technology in your learning.</w:t>
      </w:r>
    </w:p>
    <w:p w14:paraId="274AEFDD">
      <w:pPr>
        <w:jc w:val="both"/>
        <w:rPr>
          <w:rFonts w:ascii="Times New Roman" w:hAnsi="Times New Roman" w:cs="Times New Roman"/>
        </w:rPr>
      </w:pPr>
      <w:r>
        <w:rPr>
          <w:rFonts w:ascii="Times New Roman" w:hAnsi="Times New Roman" w:cs="Times New Roman"/>
          <w:lang w:eastAsia="zh-CN"/>
        </w:rPr>
        <w:t xml:space="preserve">Yue Xinrui </w:t>
      </w:r>
      <w:r>
        <w:rPr>
          <w:rFonts w:ascii="Times New Roman" w:hAnsi="Times New Roman" w:cs="Times New Roman"/>
        </w:rPr>
        <w:t xml:space="preserve">(00:57:40): Positively, it may be that I can brush DouYin to get something </w:t>
      </w:r>
      <w:r>
        <w:rPr>
          <w:rFonts w:ascii="Times New Roman" w:hAnsi="Times New Roman" w:cs="Times New Roman"/>
          <w:lang w:eastAsia="zh-CN"/>
        </w:rPr>
        <w:t xml:space="preserve">that will </w:t>
      </w:r>
      <w:r>
        <w:rPr>
          <w:rFonts w:ascii="Times New Roman" w:hAnsi="Times New Roman" w:cs="Times New Roman"/>
        </w:rPr>
        <w:t xml:space="preserve">motivate </w:t>
      </w:r>
      <w:r>
        <w:rPr>
          <w:rFonts w:ascii="Times New Roman" w:hAnsi="Times New Roman" w:cs="Times New Roman"/>
          <w:lang w:eastAsia="zh-CN"/>
        </w:rPr>
        <w:t xml:space="preserve">me for a while, or it </w:t>
      </w:r>
      <w:r>
        <w:rPr>
          <w:rFonts w:ascii="Times New Roman" w:hAnsi="Times New Roman" w:cs="Times New Roman"/>
        </w:rPr>
        <w:t xml:space="preserve">may </w:t>
      </w:r>
      <w:r>
        <w:rPr>
          <w:rFonts w:ascii="Times New Roman" w:hAnsi="Times New Roman" w:cs="Times New Roman"/>
          <w:lang w:eastAsia="zh-CN"/>
        </w:rPr>
        <w:t xml:space="preserve">just </w:t>
      </w:r>
      <w:r>
        <w:rPr>
          <w:rFonts w:ascii="Times New Roman" w:hAnsi="Times New Roman" w:cs="Times New Roman"/>
        </w:rPr>
        <w:t xml:space="preserve">motivate me for a short period of one or two days. Negative words are addicted to brushing DouYin, in the dormitory, there is nothing to do, lying on the bed to brush DouYin, wait for you to respond to two or three hours have passed, there may be a homework at 11 pm to be handed in, </w:t>
      </w:r>
      <w:r>
        <w:rPr>
          <w:rFonts w:ascii="Times New Roman" w:hAnsi="Times New Roman" w:cs="Times New Roman"/>
          <w:lang w:eastAsia="zh-CN"/>
        </w:rPr>
        <w:t xml:space="preserve">but </w:t>
      </w:r>
      <w:r>
        <w:rPr>
          <w:rFonts w:ascii="Times New Roman" w:hAnsi="Times New Roman" w:cs="Times New Roman"/>
        </w:rPr>
        <w:t>has not yet begun.</w:t>
      </w:r>
    </w:p>
    <w:p w14:paraId="504FD89B">
      <w:pPr>
        <w:jc w:val="both"/>
        <w:rPr>
          <w:rFonts w:ascii="Times New Roman" w:hAnsi="Times New Roman" w:cs="Times New Roman"/>
        </w:rPr>
      </w:pPr>
      <w:r>
        <w:rPr>
          <w:rFonts w:ascii="Times New Roman" w:hAnsi="Times New Roman" w:cs="Times New Roman"/>
        </w:rPr>
        <w:t>Eva (00:58:25): Did you think of some way to control yourself and not be so addicted to Jitterbug?</w:t>
      </w:r>
    </w:p>
    <w:p w14:paraId="0A4AB31D">
      <w:pPr>
        <w:jc w:val="both"/>
        <w:rPr>
          <w:rFonts w:ascii="Times New Roman" w:hAnsi="Times New Roman" w:cs="Times New Roman"/>
        </w:rPr>
      </w:pPr>
      <w:r>
        <w:rPr>
          <w:rFonts w:ascii="Times New Roman" w:hAnsi="Times New Roman" w:cs="Times New Roman"/>
          <w:lang w:eastAsia="zh-CN"/>
        </w:rPr>
        <w:t xml:space="preserve">Xinrui Yue </w:t>
      </w:r>
      <w:r>
        <w:rPr>
          <w:rFonts w:ascii="Times New Roman" w:hAnsi="Times New Roman" w:cs="Times New Roman"/>
        </w:rPr>
        <w:t>(00:58:36): The only one I've done is set an alarm.</w:t>
      </w:r>
    </w:p>
    <w:p w14:paraId="3FBDFC14">
      <w:pPr>
        <w:jc w:val="both"/>
        <w:rPr>
          <w:rFonts w:ascii="Times New Roman" w:hAnsi="Times New Roman" w:cs="Times New Roman"/>
          <w:lang w:eastAsia="zh-CN"/>
        </w:rPr>
      </w:pPr>
      <w:r>
        <w:rPr>
          <w:rFonts w:ascii="Times New Roman" w:hAnsi="Times New Roman" w:cs="Times New Roman"/>
        </w:rPr>
        <w:t>Eva (00:58:41): Does it work</w:t>
      </w:r>
      <w:r>
        <w:rPr>
          <w:rFonts w:ascii="Times New Roman" w:hAnsi="Times New Roman" w:cs="Times New Roman"/>
          <w:lang w:eastAsia="zh-CN"/>
        </w:rPr>
        <w:t>?</w:t>
      </w:r>
    </w:p>
    <w:p w14:paraId="5173EE1F">
      <w:pPr>
        <w:jc w:val="both"/>
        <w:rPr>
          <w:rFonts w:ascii="Times New Roman" w:hAnsi="Times New Roman" w:cs="Times New Roman"/>
          <w:lang w:eastAsia="zh-CN"/>
        </w:rPr>
      </w:pPr>
      <w:r>
        <w:rPr>
          <w:rFonts w:ascii="Times New Roman" w:hAnsi="Times New Roman" w:cs="Times New Roman"/>
          <w:lang w:eastAsia="zh-CN"/>
        </w:rPr>
        <w:t xml:space="preserve">Yue Xinrui </w:t>
      </w:r>
      <w:r>
        <w:rPr>
          <w:rFonts w:ascii="Times New Roman" w:hAnsi="Times New Roman" w:cs="Times New Roman"/>
        </w:rPr>
        <w:t xml:space="preserve">(00:58:41): It doesn't help. Turn off the </w:t>
      </w:r>
      <w:r>
        <w:rPr>
          <w:rFonts w:ascii="Times New Roman" w:hAnsi="Times New Roman" w:cs="Times New Roman"/>
          <w:lang w:eastAsia="zh-CN"/>
        </w:rPr>
        <w:t xml:space="preserve">alarm and keep brushing, then </w:t>
      </w:r>
      <w:r>
        <w:rPr>
          <w:rFonts w:ascii="Times New Roman" w:hAnsi="Times New Roman" w:cs="Times New Roman"/>
        </w:rPr>
        <w:t xml:space="preserve">half an hour goes by </w:t>
      </w:r>
      <w:r>
        <w:rPr>
          <w:rFonts w:ascii="Times New Roman" w:hAnsi="Times New Roman" w:cs="Times New Roman"/>
          <w:lang w:eastAsia="zh-CN"/>
        </w:rPr>
        <w:t>again.</w:t>
      </w:r>
    </w:p>
    <w:p w14:paraId="0F1903C1">
      <w:pPr>
        <w:jc w:val="both"/>
        <w:rPr>
          <w:rFonts w:ascii="Times New Roman" w:hAnsi="Times New Roman" w:cs="Times New Roman"/>
        </w:rPr>
      </w:pPr>
      <w:r>
        <w:rPr>
          <w:rFonts w:ascii="Times New Roman" w:hAnsi="Times New Roman" w:cs="Times New Roman"/>
        </w:rPr>
        <w:t>Eva (00:58:59): OK, thank you for sharing</w:t>
      </w:r>
      <w:r>
        <w:rPr>
          <w:rFonts w:ascii="Times New Roman" w:hAnsi="Times New Roman" w:cs="Times New Roman"/>
          <w:lang w:eastAsia="zh-CN"/>
        </w:rPr>
        <w:t xml:space="preserve">. </w:t>
      </w:r>
      <w:r>
        <w:rPr>
          <w:rFonts w:ascii="Times New Roman" w:hAnsi="Times New Roman" w:cs="Times New Roman"/>
        </w:rPr>
        <w:t xml:space="preserve">Next, </w:t>
      </w:r>
      <w:r>
        <w:rPr>
          <w:rFonts w:ascii="Times New Roman" w:hAnsi="Times New Roman" w:cs="Times New Roman"/>
          <w:lang w:eastAsia="zh-CN"/>
        </w:rPr>
        <w:t>please, Rui, can you share a case where social media has played a very important role in helping you in your academic life?</w:t>
      </w:r>
    </w:p>
    <w:p w14:paraId="3B3112F3">
      <w:pPr>
        <w:jc w:val="both"/>
        <w:rPr>
          <w:rFonts w:ascii="Times New Roman" w:hAnsi="Times New Roman" w:cs="Times New Roman"/>
        </w:rPr>
      </w:pPr>
      <w:r>
        <w:rPr>
          <w:rFonts w:ascii="Times New Roman" w:hAnsi="Times New Roman" w:cs="Times New Roman"/>
        </w:rPr>
        <w:t xml:space="preserve">Xu Rui (00:59:14): </w:t>
      </w:r>
      <w:r>
        <w:rPr>
          <w:rFonts w:ascii="Times New Roman" w:hAnsi="Times New Roman" w:cs="Times New Roman"/>
          <w:lang w:val="en-US" w:eastAsia="zh-CN"/>
        </w:rPr>
        <w:t>I believe Little Red Book was the most helpful. Although the teacher never gave us writing instruction, we have just begun to write essays. After that, I turned to the Little Red Book, which has numerous examples of how to write an essay and teaches you how to use software to verify the AI rate and format references.</w:t>
      </w:r>
    </w:p>
    <w:p w14:paraId="27D3A9EA">
      <w:pPr>
        <w:jc w:val="both"/>
        <w:rPr>
          <w:rFonts w:ascii="Times New Roman" w:hAnsi="Times New Roman" w:cs="Times New Roman"/>
        </w:rPr>
      </w:pPr>
      <w:r>
        <w:rPr>
          <w:rFonts w:hint="eastAsia" w:ascii="Times New Roman" w:hAnsi="Times New Roman" w:cs="Times New Roman"/>
          <w:lang w:val="en-US" w:eastAsia="zh-CN"/>
        </w:rPr>
        <w:t>s</w:t>
      </w:r>
      <w:r>
        <w:rPr>
          <w:rFonts w:ascii="Times New Roman" w:hAnsi="Times New Roman" w:cs="Times New Roman"/>
        </w:rPr>
        <w:t>Eva(01:00:38): OK</w:t>
      </w:r>
      <w:r>
        <w:rPr>
          <w:rFonts w:ascii="Times New Roman" w:hAnsi="Times New Roman" w:cs="Times New Roman"/>
          <w:lang w:eastAsia="zh-CN"/>
        </w:rPr>
        <w:t xml:space="preserve">. </w:t>
      </w:r>
      <w:r>
        <w:rPr>
          <w:rFonts w:ascii="Times New Roman" w:hAnsi="Times New Roman" w:cs="Times New Roman"/>
        </w:rPr>
        <w:t>So, are there any negative cases to share?</w:t>
      </w:r>
    </w:p>
    <w:p w14:paraId="4DBF415F">
      <w:pPr>
        <w:jc w:val="both"/>
        <w:rPr>
          <w:rFonts w:ascii="Times New Roman" w:hAnsi="Times New Roman" w:cs="Times New Roman"/>
        </w:rPr>
      </w:pPr>
      <w:r>
        <w:rPr>
          <w:rFonts w:ascii="Times New Roman" w:hAnsi="Times New Roman" w:cs="Times New Roman"/>
        </w:rPr>
        <w:t xml:space="preserve">Xu Rui </w:t>
      </w:r>
      <w:r>
        <w:rPr>
          <w:rFonts w:ascii="Times New Roman" w:hAnsi="Times New Roman" w:cs="Times New Roman"/>
          <w:lang w:eastAsia="zh-CN"/>
        </w:rPr>
        <w:t>(</w:t>
      </w:r>
      <w:r>
        <w:rPr>
          <w:rFonts w:ascii="Times New Roman" w:hAnsi="Times New Roman" w:cs="Times New Roman"/>
        </w:rPr>
        <w:t xml:space="preserve">01:00:47): </w:t>
      </w:r>
      <w:r>
        <w:rPr>
          <w:rFonts w:ascii="Times New Roman" w:hAnsi="Times New Roman" w:cs="Times New Roman"/>
          <w:lang w:eastAsia="zh-CN"/>
        </w:rPr>
        <w:t xml:space="preserve">Like them, </w:t>
      </w:r>
      <w:r>
        <w:rPr>
          <w:rFonts w:ascii="Times New Roman" w:hAnsi="Times New Roman" w:cs="Times New Roman"/>
        </w:rPr>
        <w:t>it wastes their time to slow down the whole programme.</w:t>
      </w:r>
    </w:p>
    <w:p w14:paraId="545E5A12">
      <w:pPr>
        <w:jc w:val="both"/>
        <w:rPr>
          <w:rFonts w:ascii="Times New Roman" w:hAnsi="Times New Roman" w:cs="Times New Roman"/>
        </w:rPr>
      </w:pPr>
      <w:r>
        <w:rPr>
          <w:rFonts w:ascii="Times New Roman" w:hAnsi="Times New Roman" w:cs="Times New Roman"/>
        </w:rPr>
        <w:t>Eva (01:01:00): OK, thank you for sharing</w:t>
      </w:r>
      <w:r>
        <w:rPr>
          <w:rFonts w:ascii="Times New Roman" w:hAnsi="Times New Roman" w:cs="Times New Roman"/>
          <w:lang w:eastAsia="zh-CN"/>
        </w:rPr>
        <w:t>.</w:t>
      </w:r>
      <w:r>
        <w:rPr>
          <w:rFonts w:ascii="Times New Roman" w:hAnsi="Times New Roman" w:cs="Times New Roman"/>
        </w:rPr>
        <w:t xml:space="preserve"> Lastly, I'd like to ask Li Yan to share some examples of how your use of social media has positively and negatively impacted your learning.</w:t>
      </w:r>
    </w:p>
    <w:p w14:paraId="32DA8812">
      <w:pPr>
        <w:jc w:val="both"/>
        <w:rPr>
          <w:rFonts w:ascii="Times New Roman" w:hAnsi="Times New Roman" w:cs="Times New Roman"/>
        </w:rPr>
      </w:pPr>
      <w:r>
        <w:rPr>
          <w:rFonts w:ascii="Times New Roman" w:hAnsi="Times New Roman" w:cs="Times New Roman"/>
        </w:rPr>
        <w:t xml:space="preserve">YAN LI (01:01:13): </w:t>
      </w:r>
      <w:r>
        <w:rPr>
          <w:rFonts w:ascii="Times New Roman" w:hAnsi="Times New Roman" w:cs="Times New Roman"/>
          <w:lang w:eastAsia="zh-CN"/>
        </w:rPr>
        <w:t xml:space="preserve">Like the previous student mentioned, what you didn't understand in class, you will search on YouTube, which has some </w:t>
      </w:r>
      <w:r>
        <w:rPr>
          <w:rFonts w:hint="eastAsia" w:ascii="Times New Roman" w:hAnsi="Times New Roman" w:cs="Times New Roman"/>
          <w:lang w:eastAsia="zh-CN"/>
        </w:rPr>
        <w:t>university</w:t>
      </w:r>
      <w:r>
        <w:rPr>
          <w:rFonts w:ascii="Times New Roman" w:hAnsi="Times New Roman" w:cs="Times New Roman"/>
        </w:rPr>
        <w:t xml:space="preserve">s that share some </w:t>
      </w:r>
      <w:r>
        <w:rPr>
          <w:rFonts w:ascii="Times New Roman" w:hAnsi="Times New Roman" w:cs="Times New Roman"/>
          <w:lang w:eastAsia="zh-CN"/>
        </w:rPr>
        <w:t xml:space="preserve">lessons and </w:t>
      </w:r>
      <w:r>
        <w:rPr>
          <w:rFonts w:ascii="Times New Roman" w:hAnsi="Times New Roman" w:cs="Times New Roman"/>
        </w:rPr>
        <w:t>resources</w:t>
      </w:r>
      <w:r>
        <w:rPr>
          <w:rFonts w:ascii="Times New Roman" w:hAnsi="Times New Roman" w:cs="Times New Roman"/>
          <w:lang w:eastAsia="zh-CN"/>
        </w:rPr>
        <w:t xml:space="preserve">. </w:t>
      </w:r>
      <w:r>
        <w:rPr>
          <w:rFonts w:ascii="Times New Roman" w:hAnsi="Times New Roman" w:cs="Times New Roman"/>
        </w:rPr>
        <w:t xml:space="preserve">Next is </w:t>
      </w:r>
      <w:r>
        <w:rPr>
          <w:rFonts w:ascii="Times New Roman" w:hAnsi="Times New Roman" w:cs="Times New Roman"/>
          <w:lang w:eastAsia="zh-CN"/>
        </w:rPr>
        <w:t xml:space="preserve">Google Scholar, which has </w:t>
      </w:r>
      <w:r>
        <w:rPr>
          <w:rFonts w:ascii="Times New Roman" w:hAnsi="Times New Roman" w:cs="Times New Roman"/>
        </w:rPr>
        <w:t>a huge amount of free literature</w:t>
      </w:r>
      <w:r>
        <w:rPr>
          <w:rFonts w:ascii="Times New Roman" w:hAnsi="Times New Roman" w:cs="Times New Roman"/>
          <w:lang w:eastAsia="zh-CN"/>
        </w:rPr>
        <w:t xml:space="preserve">. </w:t>
      </w:r>
      <w:r>
        <w:rPr>
          <w:rFonts w:ascii="Times New Roman" w:hAnsi="Times New Roman" w:cs="Times New Roman"/>
        </w:rPr>
        <w:t xml:space="preserve">Sometimes, the teacher in class will suddenly ask us questions about our knowledge; sometimes, we may not have checked today's lesson, and we </w:t>
      </w:r>
      <w:r>
        <w:rPr>
          <w:rFonts w:ascii="Times New Roman" w:hAnsi="Times New Roman" w:cs="Times New Roman"/>
          <w:lang w:eastAsia="zh-CN"/>
        </w:rPr>
        <w:t xml:space="preserve">will </w:t>
      </w:r>
      <w:r>
        <w:rPr>
          <w:rFonts w:ascii="Times New Roman" w:hAnsi="Times New Roman" w:cs="Times New Roman"/>
        </w:rPr>
        <w:t xml:space="preserve">use </w:t>
      </w:r>
      <w:r>
        <w:rPr>
          <w:rFonts w:ascii="Times New Roman" w:hAnsi="Times New Roman" w:cs="Times New Roman"/>
          <w:lang w:eastAsia="zh-CN"/>
        </w:rPr>
        <w:t>ChatGPT to search for the answer</w:t>
      </w:r>
      <w:r>
        <w:rPr>
          <w:rFonts w:ascii="Times New Roman" w:hAnsi="Times New Roman" w:cs="Times New Roman"/>
        </w:rPr>
        <w:t xml:space="preserve">, but I feel that there will be a dependence </w:t>
      </w:r>
      <w:r>
        <w:rPr>
          <w:rFonts w:ascii="Times New Roman" w:hAnsi="Times New Roman" w:cs="Times New Roman"/>
          <w:lang w:eastAsia="zh-CN"/>
        </w:rPr>
        <w:t>on ChatGPT</w:t>
      </w:r>
      <w:r>
        <w:rPr>
          <w:rFonts w:ascii="Times New Roman" w:hAnsi="Times New Roman" w:cs="Times New Roman"/>
        </w:rPr>
        <w:t>.</w:t>
      </w:r>
    </w:p>
    <w:p w14:paraId="62DEE593">
      <w:pPr>
        <w:jc w:val="both"/>
        <w:rPr>
          <w:rFonts w:ascii="Times New Roman" w:hAnsi="Times New Roman" w:cs="Times New Roman"/>
        </w:rPr>
      </w:pPr>
      <w:r>
        <w:rPr>
          <w:rFonts w:ascii="Times New Roman" w:hAnsi="Times New Roman" w:cs="Times New Roman"/>
        </w:rPr>
        <w:t xml:space="preserve">Eva (01:03:08): Do you </w:t>
      </w:r>
      <w:r>
        <w:rPr>
          <w:rFonts w:ascii="Times New Roman" w:hAnsi="Times New Roman" w:cs="Times New Roman"/>
          <w:lang w:eastAsia="zh-CN"/>
        </w:rPr>
        <w:t xml:space="preserve">think ChatGPT </w:t>
      </w:r>
      <w:r>
        <w:rPr>
          <w:rFonts w:ascii="Times New Roman" w:hAnsi="Times New Roman" w:cs="Times New Roman"/>
        </w:rPr>
        <w:t>is accurate?</w:t>
      </w:r>
    </w:p>
    <w:p w14:paraId="6AA7FB52">
      <w:pPr>
        <w:jc w:val="both"/>
        <w:rPr>
          <w:rFonts w:ascii="Times New Roman" w:hAnsi="Times New Roman" w:cs="Times New Roman"/>
        </w:rPr>
      </w:pPr>
      <w:r>
        <w:rPr>
          <w:rFonts w:ascii="Times New Roman" w:hAnsi="Times New Roman" w:cs="Times New Roman"/>
        </w:rPr>
        <w:t xml:space="preserve">YAN LI(01:03:14): I think it's medium, not particularly high, because our teacher said you could use </w:t>
      </w:r>
      <w:r>
        <w:rPr>
          <w:rFonts w:ascii="Times New Roman" w:hAnsi="Times New Roman" w:cs="Times New Roman"/>
          <w:lang w:eastAsia="zh-CN"/>
        </w:rPr>
        <w:t xml:space="preserve">ChatGPT to search for information and give inspiration, </w:t>
      </w:r>
      <w:r>
        <w:rPr>
          <w:rFonts w:ascii="Times New Roman" w:hAnsi="Times New Roman" w:cs="Times New Roman"/>
        </w:rPr>
        <w:t xml:space="preserve">but you can't overuse </w:t>
      </w:r>
      <w:r>
        <w:rPr>
          <w:rFonts w:ascii="Times New Roman" w:hAnsi="Times New Roman" w:cs="Times New Roman"/>
          <w:lang w:eastAsia="zh-CN"/>
        </w:rPr>
        <w:t xml:space="preserve">it. </w:t>
      </w:r>
      <w:r>
        <w:rPr>
          <w:rFonts w:ascii="Times New Roman" w:hAnsi="Times New Roman" w:cs="Times New Roman"/>
        </w:rPr>
        <w:t xml:space="preserve">Sometimes, when you write </w:t>
      </w:r>
      <w:r>
        <w:rPr>
          <w:rFonts w:hint="eastAsia" w:ascii="Times New Roman" w:hAnsi="Times New Roman" w:cs="Times New Roman"/>
          <w:lang w:eastAsia="zh-CN"/>
        </w:rPr>
        <w:t>an essay</w:t>
      </w:r>
      <w:r>
        <w:rPr>
          <w:rFonts w:ascii="Times New Roman" w:hAnsi="Times New Roman" w:cs="Times New Roman"/>
        </w:rPr>
        <w:t xml:space="preserve">, ChatGPT will give you a reference template; you can follow this one, and I think it's very good. There is also a better </w:t>
      </w:r>
      <w:r>
        <w:rPr>
          <w:rFonts w:ascii="Times New Roman" w:hAnsi="Times New Roman" w:cs="Times New Roman"/>
          <w:lang w:eastAsia="zh-CN"/>
        </w:rPr>
        <w:t>software, Deepl, but I feel that there is also a real dependency; I</w:t>
      </w:r>
      <w:r>
        <w:rPr>
          <w:rFonts w:ascii="Times New Roman" w:hAnsi="Times New Roman" w:cs="Times New Roman"/>
        </w:rPr>
        <w:t xml:space="preserve"> will habitually use </w:t>
      </w:r>
      <w:r>
        <w:rPr>
          <w:rFonts w:hint="eastAsia" w:ascii="Times New Roman" w:hAnsi="Times New Roman" w:cs="Times New Roman"/>
          <w:lang w:eastAsia="zh-CN"/>
        </w:rPr>
        <w:t>D</w:t>
      </w:r>
      <w:r>
        <w:rPr>
          <w:rFonts w:ascii="Times New Roman" w:hAnsi="Times New Roman" w:cs="Times New Roman"/>
          <w:lang w:eastAsia="zh-CN"/>
        </w:rPr>
        <w:t xml:space="preserve">eepl </w:t>
      </w:r>
      <w:r>
        <w:rPr>
          <w:rFonts w:ascii="Times New Roman" w:hAnsi="Times New Roman" w:cs="Times New Roman"/>
        </w:rPr>
        <w:t xml:space="preserve">to translate </w:t>
      </w:r>
      <w:r>
        <w:rPr>
          <w:rFonts w:ascii="Times New Roman" w:hAnsi="Times New Roman" w:cs="Times New Roman"/>
          <w:lang w:eastAsia="zh-CN"/>
        </w:rPr>
        <w:t>the literature</w:t>
      </w:r>
      <w:r>
        <w:rPr>
          <w:rFonts w:ascii="Times New Roman" w:hAnsi="Times New Roman" w:cs="Times New Roman"/>
        </w:rPr>
        <w:t xml:space="preserve"> and seldom translate </w:t>
      </w:r>
      <w:r>
        <w:rPr>
          <w:rFonts w:ascii="Times New Roman" w:hAnsi="Times New Roman" w:cs="Times New Roman"/>
          <w:lang w:eastAsia="zh-CN"/>
        </w:rPr>
        <w:t>by myself</w:t>
      </w:r>
      <w:r>
        <w:rPr>
          <w:rFonts w:ascii="Times New Roman" w:hAnsi="Times New Roman" w:cs="Times New Roman"/>
        </w:rPr>
        <w:t>.</w:t>
      </w:r>
    </w:p>
    <w:p w14:paraId="7D2CE260">
      <w:pPr>
        <w:jc w:val="both"/>
        <w:rPr>
          <w:rFonts w:ascii="Times New Roman" w:hAnsi="Times New Roman" w:cs="Times New Roman"/>
        </w:rPr>
      </w:pPr>
      <w:r>
        <w:rPr>
          <w:rFonts w:ascii="Times New Roman" w:hAnsi="Times New Roman" w:cs="Times New Roman"/>
        </w:rPr>
        <w:t>Eva(01:04:23): Yeah</w:t>
      </w:r>
      <w:r>
        <w:rPr>
          <w:rFonts w:ascii="Times New Roman" w:hAnsi="Times New Roman" w:cs="Times New Roman"/>
          <w:lang w:eastAsia="zh-CN"/>
        </w:rPr>
        <w:t xml:space="preserve">, </w:t>
      </w:r>
      <w:r>
        <w:rPr>
          <w:rFonts w:ascii="Times New Roman" w:hAnsi="Times New Roman" w:cs="Times New Roman"/>
        </w:rPr>
        <w:t>it's pretty accurate. Yan Li</w:t>
      </w:r>
      <w:r>
        <w:rPr>
          <w:rFonts w:ascii="Times New Roman" w:hAnsi="Times New Roman" w:cs="Times New Roman"/>
          <w:lang w:eastAsia="zh-CN"/>
        </w:rPr>
        <w:t xml:space="preserve">, </w:t>
      </w:r>
      <w:r>
        <w:rPr>
          <w:rFonts w:ascii="Times New Roman" w:hAnsi="Times New Roman" w:cs="Times New Roman"/>
        </w:rPr>
        <w:t>I would also like to ask, during your study abroad at UM, have you ever encountered any situations that you couldn't understand and accept because of cultural differences, such as in food</w:t>
      </w:r>
      <w:r>
        <w:rPr>
          <w:rFonts w:ascii="Times New Roman" w:hAnsi="Times New Roman" w:cs="Times New Roman"/>
          <w:lang w:eastAsia="zh-CN"/>
        </w:rPr>
        <w:t xml:space="preserve">, </w:t>
      </w:r>
      <w:r>
        <w:rPr>
          <w:rFonts w:ascii="Times New Roman" w:hAnsi="Times New Roman" w:cs="Times New Roman"/>
        </w:rPr>
        <w:t xml:space="preserve">religion, culture, or some of the </w:t>
      </w:r>
      <w:r>
        <w:rPr>
          <w:rFonts w:hint="eastAsia" w:ascii="Times New Roman" w:hAnsi="Times New Roman" w:cs="Times New Roman"/>
          <w:lang w:eastAsia="zh-CN"/>
        </w:rPr>
        <w:t>university</w:t>
      </w:r>
      <w:r>
        <w:rPr>
          <w:rFonts w:ascii="Times New Roman" w:hAnsi="Times New Roman" w:cs="Times New Roman"/>
        </w:rPr>
        <w:t>'s dress codes.</w:t>
      </w:r>
    </w:p>
    <w:p w14:paraId="1A9BECD5">
      <w:pPr>
        <w:jc w:val="both"/>
        <w:rPr>
          <w:rFonts w:ascii="Times New Roman" w:hAnsi="Times New Roman" w:cs="Times New Roman"/>
        </w:rPr>
      </w:pPr>
      <w:r>
        <w:rPr>
          <w:rFonts w:ascii="Times New Roman" w:hAnsi="Times New Roman" w:cs="Times New Roman"/>
        </w:rPr>
        <w:t>YAN LI(01:04:45): I don't quite understand that they eat with their hands</w:t>
      </w:r>
      <w:r>
        <w:rPr>
          <w:rFonts w:ascii="Times New Roman" w:hAnsi="Times New Roman" w:cs="Times New Roman"/>
          <w:lang w:eastAsia="zh-CN"/>
        </w:rPr>
        <w:t xml:space="preserve">, and there's also a </w:t>
      </w:r>
      <w:r>
        <w:rPr>
          <w:rFonts w:ascii="Times New Roman" w:hAnsi="Times New Roman" w:cs="Times New Roman"/>
        </w:rPr>
        <w:t xml:space="preserve">culture of prayer </w:t>
      </w:r>
      <w:r>
        <w:rPr>
          <w:rFonts w:ascii="Times New Roman" w:hAnsi="Times New Roman" w:cs="Times New Roman"/>
          <w:lang w:eastAsia="zh-CN"/>
        </w:rPr>
        <w:t>here</w:t>
      </w:r>
      <w:r>
        <w:rPr>
          <w:rFonts w:ascii="Times New Roman" w:hAnsi="Times New Roman" w:cs="Times New Roman"/>
        </w:rPr>
        <w:t>.</w:t>
      </w:r>
    </w:p>
    <w:p w14:paraId="61E13CEB">
      <w:pPr>
        <w:jc w:val="both"/>
        <w:rPr>
          <w:rFonts w:ascii="Times New Roman" w:hAnsi="Times New Roman" w:cs="Times New Roman"/>
        </w:rPr>
      </w:pPr>
      <w:r>
        <w:rPr>
          <w:rFonts w:ascii="Times New Roman" w:hAnsi="Times New Roman" w:cs="Times New Roman"/>
        </w:rPr>
        <w:t>Eva (01:05:25): Is that prayer voice five times a day?</w:t>
      </w:r>
    </w:p>
    <w:p w14:paraId="7D218332">
      <w:pPr>
        <w:jc w:val="both"/>
        <w:rPr>
          <w:rFonts w:ascii="Times New Roman" w:hAnsi="Times New Roman" w:cs="Times New Roman"/>
        </w:rPr>
      </w:pPr>
      <w:r>
        <w:rPr>
          <w:rFonts w:ascii="Times New Roman" w:hAnsi="Times New Roman" w:cs="Times New Roman"/>
        </w:rPr>
        <w:t xml:space="preserve">YAN LI(01:05:28): Yes, </w:t>
      </w:r>
      <w:r>
        <w:rPr>
          <w:rFonts w:ascii="Times New Roman" w:hAnsi="Times New Roman" w:cs="Times New Roman"/>
          <w:lang w:eastAsia="zh-CN"/>
        </w:rPr>
        <w:t>when</w:t>
      </w:r>
      <w:r>
        <w:rPr>
          <w:rFonts w:ascii="Times New Roman" w:hAnsi="Times New Roman" w:cs="Times New Roman"/>
        </w:rPr>
        <w:t xml:space="preserve"> I first arrived, the hotel where we stayed </w:t>
      </w:r>
      <w:r>
        <w:rPr>
          <w:rFonts w:ascii="Times New Roman" w:hAnsi="Times New Roman" w:cs="Times New Roman"/>
          <w:lang w:eastAsia="zh-CN"/>
        </w:rPr>
        <w:t xml:space="preserve">would have prayers at 6 </w:t>
      </w:r>
      <w:r>
        <w:rPr>
          <w:rFonts w:ascii="Times New Roman" w:hAnsi="Times New Roman" w:cs="Times New Roman"/>
        </w:rPr>
        <w:t xml:space="preserve">o'clock in the morning, </w:t>
      </w:r>
      <w:r>
        <w:rPr>
          <w:rFonts w:ascii="Times New Roman" w:hAnsi="Times New Roman" w:cs="Times New Roman"/>
          <w:lang w:eastAsia="zh-CN"/>
        </w:rPr>
        <w:t xml:space="preserve">at noon, at </w:t>
      </w:r>
      <w:r>
        <w:rPr>
          <w:rFonts w:ascii="Times New Roman" w:hAnsi="Times New Roman" w:cs="Times New Roman"/>
        </w:rPr>
        <w:t xml:space="preserve">5 o'clock in the afternoon, and at 8 o'clock in the evening, and at first </w:t>
      </w:r>
      <w:r>
        <w:rPr>
          <w:rFonts w:ascii="Times New Roman" w:hAnsi="Times New Roman" w:cs="Times New Roman"/>
          <w:lang w:eastAsia="zh-CN"/>
        </w:rPr>
        <w:t xml:space="preserve">I would </w:t>
      </w:r>
      <w:r>
        <w:rPr>
          <w:rFonts w:ascii="Times New Roman" w:hAnsi="Times New Roman" w:cs="Times New Roman"/>
        </w:rPr>
        <w:t>feel very scared.</w:t>
      </w:r>
    </w:p>
    <w:p w14:paraId="25AC6E21">
      <w:pPr>
        <w:jc w:val="both"/>
        <w:rPr>
          <w:rFonts w:ascii="Times New Roman" w:hAnsi="Times New Roman" w:cs="Times New Roman"/>
          <w:lang w:eastAsia="zh-CN"/>
        </w:rPr>
      </w:pPr>
      <w:r>
        <w:rPr>
          <w:rFonts w:ascii="Times New Roman" w:hAnsi="Times New Roman" w:cs="Times New Roman"/>
        </w:rPr>
        <w:t xml:space="preserve">Eva(01:05:51): Does your </w:t>
      </w:r>
      <w:r>
        <w:rPr>
          <w:rFonts w:hint="eastAsia" w:ascii="Times New Roman" w:hAnsi="Times New Roman" w:cs="Times New Roman"/>
          <w:lang w:eastAsia="zh-CN"/>
        </w:rPr>
        <w:t>university</w:t>
      </w:r>
      <w:r>
        <w:rPr>
          <w:rFonts w:ascii="Times New Roman" w:hAnsi="Times New Roman" w:cs="Times New Roman"/>
        </w:rPr>
        <w:t xml:space="preserve"> provide </w:t>
      </w:r>
      <w:r>
        <w:rPr>
          <w:rFonts w:ascii="Times New Roman" w:hAnsi="Times New Roman" w:cs="Times New Roman"/>
          <w:lang w:eastAsia="zh-CN"/>
        </w:rPr>
        <w:t xml:space="preserve">services and activities to </w:t>
      </w:r>
      <w:r>
        <w:rPr>
          <w:rFonts w:ascii="Times New Roman" w:hAnsi="Times New Roman" w:cs="Times New Roman"/>
        </w:rPr>
        <w:t>help people adapt to the local culture</w:t>
      </w:r>
      <w:r>
        <w:rPr>
          <w:rFonts w:ascii="Times New Roman" w:hAnsi="Times New Roman" w:cs="Times New Roman"/>
          <w:lang w:eastAsia="zh-CN"/>
        </w:rPr>
        <w:t>?</w:t>
      </w:r>
    </w:p>
    <w:p w14:paraId="2C51D04B">
      <w:pPr>
        <w:jc w:val="both"/>
        <w:rPr>
          <w:rFonts w:hint="eastAsia" w:ascii="Times New Roman" w:hAnsi="Times New Roman" w:cs="Times New Roman"/>
          <w:lang w:val="en-US" w:eastAsia="zh-CN"/>
        </w:rPr>
      </w:pPr>
      <w:r>
        <w:rPr>
          <w:rFonts w:ascii="Times New Roman" w:hAnsi="Times New Roman" w:cs="Times New Roman"/>
        </w:rPr>
        <w:t xml:space="preserve">YAN LI(01:06:07): I feel that the </w:t>
      </w:r>
      <w:r>
        <w:rPr>
          <w:rFonts w:hint="eastAsia" w:ascii="Times New Roman" w:hAnsi="Times New Roman" w:cs="Times New Roman"/>
          <w:lang w:eastAsia="zh-CN"/>
        </w:rPr>
        <w:t>university</w:t>
      </w:r>
      <w:r>
        <w:rPr>
          <w:rFonts w:ascii="Times New Roman" w:hAnsi="Times New Roman" w:cs="Times New Roman"/>
        </w:rPr>
        <w:t xml:space="preserve"> will organise a lot of activities</w:t>
      </w:r>
      <w:r>
        <w:rPr>
          <w:rFonts w:hint="eastAsia" w:ascii="Times New Roman" w:hAnsi="Times New Roman" w:cs="Times New Roman"/>
          <w:lang w:val="en-US" w:eastAsia="zh-CN"/>
        </w:rPr>
        <w:t xml:space="preserve">. </w:t>
      </w:r>
      <w:r>
        <w:rPr>
          <w:rFonts w:hint="eastAsia" w:ascii="Times New Roman" w:hAnsi="Times New Roman"/>
          <w:color w:val="auto"/>
          <w:sz w:val="22"/>
          <w:szCs w:val="24"/>
        </w:rPr>
        <w:t>For instance, the university hosts festivities for Eid, and our teachers send invitations to us to go.</w:t>
      </w:r>
    </w:p>
    <w:p w14:paraId="1186A2E1">
      <w:pPr>
        <w:jc w:val="both"/>
        <w:rPr>
          <w:rFonts w:ascii="Times New Roman" w:hAnsi="Times New Roman" w:cs="Times New Roman"/>
        </w:rPr>
      </w:pPr>
      <w:r>
        <w:rPr>
          <w:rFonts w:ascii="Times New Roman" w:hAnsi="Times New Roman" w:cs="Times New Roman"/>
        </w:rPr>
        <w:t xml:space="preserve">Eva(01:06:28): OK, since you've been at UM </w:t>
      </w:r>
      <w:r>
        <w:rPr>
          <w:rFonts w:ascii="Times New Roman" w:hAnsi="Times New Roman" w:cs="Times New Roman"/>
          <w:lang w:eastAsia="zh-CN"/>
        </w:rPr>
        <w:t xml:space="preserve">for </w:t>
      </w:r>
      <w:r>
        <w:rPr>
          <w:rFonts w:ascii="Times New Roman" w:hAnsi="Times New Roman" w:cs="Times New Roman"/>
        </w:rPr>
        <w:t xml:space="preserve">a while, do you have any suggestions for the </w:t>
      </w:r>
      <w:r>
        <w:rPr>
          <w:rFonts w:hint="eastAsia" w:ascii="Times New Roman" w:hAnsi="Times New Roman" w:cs="Times New Roman"/>
          <w:lang w:eastAsia="zh-CN"/>
        </w:rPr>
        <w:t>university</w:t>
      </w:r>
      <w:r>
        <w:rPr>
          <w:rFonts w:ascii="Times New Roman" w:hAnsi="Times New Roman" w:cs="Times New Roman"/>
        </w:rPr>
        <w:t>'s international student management and services?</w:t>
      </w:r>
    </w:p>
    <w:p w14:paraId="40AB89DC">
      <w:pPr>
        <w:jc w:val="both"/>
        <w:rPr>
          <w:rFonts w:ascii="Times New Roman" w:hAnsi="Times New Roman" w:cs="Times New Roman"/>
        </w:rPr>
      </w:pPr>
      <w:r>
        <w:rPr>
          <w:rFonts w:ascii="Times New Roman" w:hAnsi="Times New Roman" w:cs="Times New Roman"/>
        </w:rPr>
        <w:t xml:space="preserve">YAN LI(01:06:44): the </w:t>
      </w:r>
      <w:r>
        <w:rPr>
          <w:rFonts w:hint="eastAsia" w:ascii="Times New Roman" w:hAnsi="Times New Roman" w:cs="Times New Roman"/>
          <w:lang w:eastAsia="zh-CN"/>
        </w:rPr>
        <w:t>university</w:t>
      </w:r>
      <w:r>
        <w:rPr>
          <w:rFonts w:ascii="Times New Roman" w:hAnsi="Times New Roman" w:cs="Times New Roman"/>
        </w:rPr>
        <w:t xml:space="preserve">'s service for international students has improved. In the beginning, the visa centre's work efficiency was super slow, </w:t>
      </w:r>
      <w:r>
        <w:rPr>
          <w:rFonts w:ascii="Times New Roman" w:hAnsi="Times New Roman" w:cs="Times New Roman"/>
          <w:lang w:eastAsia="zh-CN"/>
        </w:rPr>
        <w:t xml:space="preserve">and our </w:t>
      </w:r>
      <w:r>
        <w:rPr>
          <w:rFonts w:hint="eastAsia" w:ascii="Times New Roman" w:hAnsi="Times New Roman" w:cs="Times New Roman"/>
          <w:lang w:eastAsia="zh-CN"/>
        </w:rPr>
        <w:t>university</w:t>
      </w:r>
      <w:r>
        <w:rPr>
          <w:rFonts w:ascii="Times New Roman" w:hAnsi="Times New Roman" w:cs="Times New Roman"/>
          <w:lang w:eastAsia="zh-CN"/>
        </w:rPr>
        <w:t xml:space="preserve"> now </w:t>
      </w:r>
      <w:r>
        <w:rPr>
          <w:rFonts w:ascii="Times New Roman" w:hAnsi="Times New Roman" w:cs="Times New Roman"/>
        </w:rPr>
        <w:t xml:space="preserve">has a lot of Chinese students. Then, once I went to get my passport, I found out that there was a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teacher in the visa centre, so I could communicate directly in Chinese, and the efficiency really </w:t>
      </w:r>
      <w:r>
        <w:rPr>
          <w:rFonts w:ascii="Times New Roman" w:hAnsi="Times New Roman" w:cs="Times New Roman"/>
          <w:lang w:eastAsia="zh-CN"/>
        </w:rPr>
        <w:t>improved dramatically</w:t>
      </w:r>
      <w:r>
        <w:rPr>
          <w:rFonts w:ascii="Times New Roman" w:hAnsi="Times New Roman" w:cs="Times New Roman"/>
        </w:rPr>
        <w:t>.</w:t>
      </w:r>
    </w:p>
    <w:p w14:paraId="1A4F8339">
      <w:pPr>
        <w:jc w:val="both"/>
        <w:rPr>
          <w:rFonts w:ascii="Times New Roman" w:hAnsi="Times New Roman" w:cs="Times New Roman"/>
        </w:rPr>
      </w:pPr>
      <w:r>
        <w:rPr>
          <w:rFonts w:ascii="Times New Roman" w:hAnsi="Times New Roman" w:cs="Times New Roman"/>
        </w:rPr>
        <w:t>Eva (01:07:16): OK, thanks for sharing! Next, I would like to ask Rui if you have ever encountered a situation where you couldn't accept it because of cultural differences.</w:t>
      </w:r>
    </w:p>
    <w:p w14:paraId="7451D111">
      <w:pPr>
        <w:jc w:val="both"/>
        <w:rPr>
          <w:rFonts w:ascii="Times New Roman" w:hAnsi="Times New Roman" w:cs="Times New Roman"/>
        </w:rPr>
      </w:pPr>
      <w:r>
        <w:rPr>
          <w:rFonts w:ascii="Times New Roman" w:hAnsi="Times New Roman" w:cs="Times New Roman"/>
        </w:rPr>
        <w:t>Xu Rui (01:07:34): What I can't accept is not their religious and cultural differences</w:t>
      </w:r>
      <w:r>
        <w:rPr>
          <w:rFonts w:ascii="Times New Roman" w:hAnsi="Times New Roman" w:cs="Times New Roman"/>
          <w:lang w:eastAsia="zh-CN"/>
        </w:rPr>
        <w:t>. What</w:t>
      </w:r>
      <w:r>
        <w:rPr>
          <w:rFonts w:ascii="Times New Roman" w:hAnsi="Times New Roman" w:cs="Times New Roman"/>
        </w:rPr>
        <w:t xml:space="preserve"> I can't accept is their work efficiency and attitude. </w:t>
      </w:r>
      <w:r>
        <w:rPr>
          <w:rFonts w:ascii="Times New Roman" w:hAnsi="Times New Roman" w:cs="Times New Roman"/>
          <w:lang w:eastAsia="zh-CN"/>
        </w:rPr>
        <w:t xml:space="preserve">For example, when I </w:t>
      </w:r>
      <w:r>
        <w:rPr>
          <w:rFonts w:ascii="Times New Roman" w:hAnsi="Times New Roman" w:cs="Times New Roman"/>
        </w:rPr>
        <w:t xml:space="preserve">did my bank card </w:t>
      </w:r>
      <w:r>
        <w:rPr>
          <w:rFonts w:ascii="Times New Roman" w:hAnsi="Times New Roman" w:cs="Times New Roman"/>
          <w:lang w:eastAsia="zh-CN"/>
        </w:rPr>
        <w:t xml:space="preserve">at UKM, </w:t>
      </w:r>
      <w:r>
        <w:rPr>
          <w:rFonts w:ascii="Times New Roman" w:hAnsi="Times New Roman" w:cs="Times New Roman"/>
        </w:rPr>
        <w:t xml:space="preserve">the staff checked my passport and visa and then </w:t>
      </w:r>
      <w:r>
        <w:rPr>
          <w:rFonts w:ascii="Times New Roman" w:hAnsi="Times New Roman" w:cs="Times New Roman"/>
          <w:lang w:eastAsia="zh-CN"/>
        </w:rPr>
        <w:t xml:space="preserve">actually </w:t>
      </w:r>
      <w:r>
        <w:rPr>
          <w:rFonts w:ascii="Times New Roman" w:hAnsi="Times New Roman" w:cs="Times New Roman"/>
        </w:rPr>
        <w:t xml:space="preserve">told me to </w:t>
      </w:r>
      <w:r>
        <w:rPr>
          <w:rFonts w:ascii="Times New Roman" w:hAnsi="Times New Roman" w:cs="Times New Roman"/>
          <w:lang w:eastAsia="zh-CN"/>
        </w:rPr>
        <w:t xml:space="preserve">go back </w:t>
      </w:r>
      <w:r>
        <w:rPr>
          <w:rFonts w:ascii="Times New Roman" w:hAnsi="Times New Roman" w:cs="Times New Roman"/>
        </w:rPr>
        <w:t xml:space="preserve">the next morning. Then </w:t>
      </w:r>
      <w:r>
        <w:rPr>
          <w:rFonts w:ascii="Times New Roman" w:hAnsi="Times New Roman" w:cs="Times New Roman"/>
          <w:lang w:eastAsia="zh-CN"/>
        </w:rPr>
        <w:t xml:space="preserve">gave </w:t>
      </w:r>
      <w:r>
        <w:rPr>
          <w:rFonts w:ascii="Times New Roman" w:hAnsi="Times New Roman" w:cs="Times New Roman"/>
        </w:rPr>
        <w:t>me a form to fill in</w:t>
      </w:r>
      <w:r>
        <w:rPr>
          <w:rFonts w:ascii="Times New Roman" w:hAnsi="Times New Roman" w:cs="Times New Roman"/>
          <w:lang w:eastAsia="zh-CN"/>
        </w:rPr>
        <w:t xml:space="preserve">. </w:t>
      </w:r>
      <w:r>
        <w:rPr>
          <w:rFonts w:ascii="Times New Roman" w:hAnsi="Times New Roman" w:cs="Times New Roman"/>
        </w:rPr>
        <w:t xml:space="preserve">I went back the next morning and </w:t>
      </w:r>
      <w:r>
        <w:rPr>
          <w:rFonts w:ascii="Times New Roman" w:hAnsi="Times New Roman" w:cs="Times New Roman"/>
          <w:lang w:eastAsia="zh-CN"/>
        </w:rPr>
        <w:t xml:space="preserve">queued </w:t>
      </w:r>
      <w:r>
        <w:rPr>
          <w:rFonts w:ascii="Times New Roman" w:hAnsi="Times New Roman" w:cs="Times New Roman"/>
        </w:rPr>
        <w:t xml:space="preserve">for another two hours. </w:t>
      </w:r>
      <w:r>
        <w:rPr>
          <w:rFonts w:ascii="Times New Roman" w:hAnsi="Times New Roman" w:cs="Times New Roman"/>
          <w:lang w:eastAsia="zh-CN"/>
        </w:rPr>
        <w:t xml:space="preserve">When it was my turn, the staff looked at my </w:t>
      </w:r>
      <w:r>
        <w:rPr>
          <w:rFonts w:ascii="Times New Roman" w:hAnsi="Times New Roman" w:cs="Times New Roman"/>
        </w:rPr>
        <w:t xml:space="preserve">visa </w:t>
      </w:r>
      <w:r>
        <w:rPr>
          <w:rFonts w:ascii="Times New Roman" w:hAnsi="Times New Roman" w:cs="Times New Roman"/>
          <w:lang w:eastAsia="zh-CN"/>
        </w:rPr>
        <w:t xml:space="preserve">and said that I </w:t>
      </w:r>
      <w:r>
        <w:rPr>
          <w:rFonts w:ascii="Times New Roman" w:hAnsi="Times New Roman" w:cs="Times New Roman"/>
        </w:rPr>
        <w:t xml:space="preserve">hadn't been on it long enough, less than half a year, and then told me to return. I was so angry and </w:t>
      </w:r>
      <w:r>
        <w:rPr>
          <w:rFonts w:ascii="Times New Roman" w:hAnsi="Times New Roman" w:cs="Times New Roman"/>
          <w:lang w:eastAsia="zh-CN"/>
        </w:rPr>
        <w:t xml:space="preserve">asked him </w:t>
      </w:r>
      <w:r>
        <w:rPr>
          <w:rFonts w:ascii="Times New Roman" w:hAnsi="Times New Roman" w:cs="Times New Roman"/>
        </w:rPr>
        <w:t xml:space="preserve">why he didn't check the </w:t>
      </w:r>
      <w:r>
        <w:rPr>
          <w:rFonts w:ascii="Times New Roman" w:hAnsi="Times New Roman" w:cs="Times New Roman"/>
          <w:lang w:eastAsia="zh-CN"/>
        </w:rPr>
        <w:t xml:space="preserve">visa time </w:t>
      </w:r>
      <w:r>
        <w:rPr>
          <w:rFonts w:ascii="Times New Roman" w:hAnsi="Times New Roman" w:cs="Times New Roman"/>
        </w:rPr>
        <w:t>from the beginning</w:t>
      </w:r>
      <w:r>
        <w:rPr>
          <w:rFonts w:ascii="Times New Roman" w:hAnsi="Times New Roman" w:cs="Times New Roman"/>
          <w:lang w:eastAsia="zh-CN"/>
        </w:rPr>
        <w:t xml:space="preserve"> so that I had all the documents ready, made 2 trips and waited for hours before he told me. But </w:t>
      </w:r>
      <w:r>
        <w:rPr>
          <w:rFonts w:ascii="Times New Roman" w:hAnsi="Times New Roman" w:cs="Times New Roman"/>
        </w:rPr>
        <w:t>his attitude was very bad</w:t>
      </w:r>
      <w:r>
        <w:rPr>
          <w:rFonts w:ascii="Times New Roman" w:hAnsi="Times New Roman" w:cs="Times New Roman"/>
          <w:lang w:eastAsia="zh-CN"/>
        </w:rPr>
        <w:t>; he said now I tell you,</w:t>
      </w:r>
      <w:r>
        <w:rPr>
          <w:rFonts w:ascii="Times New Roman" w:hAnsi="Times New Roman" w:cs="Times New Roman"/>
        </w:rPr>
        <w:t xml:space="preserve"> cannot. Obviously, it is their negligence, but you can say nothing.</w:t>
      </w:r>
    </w:p>
    <w:p w14:paraId="6044187C">
      <w:pPr>
        <w:jc w:val="both"/>
        <w:rPr>
          <w:rFonts w:ascii="Times New Roman" w:hAnsi="Times New Roman" w:cs="Times New Roman"/>
          <w:lang w:eastAsia="zh-CN"/>
        </w:rPr>
      </w:pPr>
      <w:r>
        <w:rPr>
          <w:rFonts w:ascii="Times New Roman" w:hAnsi="Times New Roman" w:cs="Times New Roman"/>
        </w:rPr>
        <w:t>Eva(01:10:04): That's really irritating</w:t>
      </w:r>
      <w:r>
        <w:rPr>
          <w:rFonts w:ascii="Times New Roman" w:hAnsi="Times New Roman" w:cs="Times New Roman"/>
          <w:lang w:eastAsia="zh-CN"/>
        </w:rPr>
        <w:t>. Does</w:t>
      </w:r>
      <w:r>
        <w:rPr>
          <w:rFonts w:ascii="Times New Roman" w:hAnsi="Times New Roman" w:cs="Times New Roman"/>
        </w:rPr>
        <w:t xml:space="preserve"> UKM offer any activities or policies to help you adapt to the local culture quickly</w:t>
      </w:r>
      <w:r>
        <w:rPr>
          <w:rFonts w:ascii="Times New Roman" w:hAnsi="Times New Roman" w:cs="Times New Roman"/>
          <w:lang w:eastAsia="zh-CN"/>
        </w:rPr>
        <w:t>?</w:t>
      </w:r>
    </w:p>
    <w:p w14:paraId="3047B001">
      <w:pPr>
        <w:jc w:val="both"/>
        <w:rPr>
          <w:rFonts w:ascii="Times New Roman" w:hAnsi="Times New Roman" w:cs="Times New Roman"/>
        </w:rPr>
      </w:pPr>
      <w:r>
        <w:rPr>
          <w:rFonts w:ascii="Times New Roman" w:hAnsi="Times New Roman" w:cs="Times New Roman"/>
        </w:rPr>
        <w:t>Xu Rui (01:10:22): Of course, there are events; sometimes, there are some in the auditorium, but I think it's not very widely spread</w:t>
      </w:r>
      <w:r>
        <w:rPr>
          <w:rFonts w:ascii="Times New Roman" w:hAnsi="Times New Roman" w:cs="Times New Roman"/>
          <w:lang w:eastAsia="zh-CN"/>
        </w:rPr>
        <w:t xml:space="preserve">. Because </w:t>
      </w:r>
      <w:r>
        <w:rPr>
          <w:rFonts w:ascii="Times New Roman" w:hAnsi="Times New Roman" w:cs="Times New Roman"/>
        </w:rPr>
        <w:t xml:space="preserve">many people don't know about </w:t>
      </w:r>
      <w:r>
        <w:rPr>
          <w:rFonts w:ascii="Times New Roman" w:hAnsi="Times New Roman" w:cs="Times New Roman"/>
          <w:lang w:eastAsia="zh-CN"/>
        </w:rPr>
        <w:t>these activities</w:t>
      </w:r>
      <w:r>
        <w:rPr>
          <w:rFonts w:ascii="Times New Roman" w:hAnsi="Times New Roman" w:cs="Times New Roman"/>
        </w:rPr>
        <w:t xml:space="preserve">, maybe 80% of Chinese students don't know that our </w:t>
      </w:r>
      <w:r>
        <w:rPr>
          <w:rFonts w:hint="eastAsia" w:ascii="Times New Roman" w:hAnsi="Times New Roman" w:cs="Times New Roman"/>
          <w:lang w:eastAsia="zh-CN"/>
        </w:rPr>
        <w:t>university</w:t>
      </w:r>
      <w:r>
        <w:rPr>
          <w:rFonts w:ascii="Times New Roman" w:hAnsi="Times New Roman" w:cs="Times New Roman"/>
        </w:rPr>
        <w:t xml:space="preserve"> has these </w:t>
      </w:r>
      <w:r>
        <w:rPr>
          <w:rFonts w:ascii="Times New Roman" w:hAnsi="Times New Roman" w:cs="Times New Roman"/>
          <w:lang w:eastAsia="zh-CN"/>
        </w:rPr>
        <w:t>activities</w:t>
      </w:r>
      <w:r>
        <w:rPr>
          <w:rFonts w:ascii="Times New Roman" w:hAnsi="Times New Roman" w:cs="Times New Roman"/>
        </w:rPr>
        <w:t xml:space="preserve">. There are also some fellowship </w:t>
      </w:r>
      <w:r>
        <w:rPr>
          <w:rFonts w:ascii="Times New Roman" w:hAnsi="Times New Roman" w:cs="Times New Roman"/>
          <w:lang w:eastAsia="zh-CN"/>
        </w:rPr>
        <w:t xml:space="preserve">activities, such as Eid al-Fitr, when </w:t>
      </w:r>
      <w:r>
        <w:rPr>
          <w:rFonts w:ascii="Times New Roman" w:hAnsi="Times New Roman" w:cs="Times New Roman"/>
        </w:rPr>
        <w:t xml:space="preserve">they celebrate festivals, such as the college </w:t>
      </w:r>
      <w:r>
        <w:rPr>
          <w:rFonts w:ascii="Times New Roman" w:hAnsi="Times New Roman" w:cs="Times New Roman"/>
          <w:lang w:eastAsia="zh-CN"/>
        </w:rPr>
        <w:t xml:space="preserve">will </w:t>
      </w:r>
      <w:r>
        <w:rPr>
          <w:rFonts w:ascii="Times New Roman" w:hAnsi="Times New Roman" w:cs="Times New Roman"/>
        </w:rPr>
        <w:t xml:space="preserve">set up stalls to sell </w:t>
      </w:r>
      <w:r>
        <w:rPr>
          <w:rFonts w:ascii="Times New Roman" w:hAnsi="Times New Roman" w:cs="Times New Roman"/>
          <w:lang w:eastAsia="zh-CN"/>
        </w:rPr>
        <w:t xml:space="preserve">some traditional Malaysian </w:t>
      </w:r>
      <w:r>
        <w:rPr>
          <w:rFonts w:ascii="Times New Roman" w:hAnsi="Times New Roman" w:cs="Times New Roman"/>
        </w:rPr>
        <w:t>food</w:t>
      </w:r>
      <w:r>
        <w:rPr>
          <w:rFonts w:ascii="Times New Roman" w:hAnsi="Times New Roman" w:cs="Times New Roman"/>
          <w:lang w:eastAsia="zh-CN"/>
        </w:rPr>
        <w:t xml:space="preserve">, and some of our public and </w:t>
      </w:r>
      <w:r>
        <w:rPr>
          <w:rFonts w:ascii="Times New Roman" w:hAnsi="Times New Roman" w:cs="Times New Roman"/>
        </w:rPr>
        <w:t xml:space="preserve">elective courses </w:t>
      </w:r>
      <w:r>
        <w:rPr>
          <w:rFonts w:ascii="Times New Roman" w:hAnsi="Times New Roman" w:cs="Times New Roman"/>
          <w:lang w:eastAsia="zh-CN"/>
        </w:rPr>
        <w:t xml:space="preserve">will also have some opportunities to communicate with </w:t>
      </w:r>
      <w:r>
        <w:rPr>
          <w:rFonts w:ascii="Times New Roman" w:hAnsi="Times New Roman" w:cs="Times New Roman"/>
        </w:rPr>
        <w:t xml:space="preserve">Malay and Indonesian students. </w:t>
      </w:r>
      <w:r>
        <w:rPr>
          <w:rFonts w:ascii="Times New Roman" w:hAnsi="Times New Roman" w:cs="Times New Roman"/>
          <w:lang w:eastAsia="zh-CN"/>
        </w:rPr>
        <w:t xml:space="preserve">However, </w:t>
      </w:r>
      <w:r>
        <w:rPr>
          <w:rFonts w:ascii="Times New Roman" w:hAnsi="Times New Roman" w:cs="Times New Roman"/>
        </w:rPr>
        <w:t xml:space="preserve">I feel that </w:t>
      </w:r>
      <w:r>
        <w:rPr>
          <w:rFonts w:ascii="Times New Roman" w:hAnsi="Times New Roman" w:cs="Times New Roman"/>
          <w:lang w:eastAsia="zh-CN"/>
        </w:rPr>
        <w:t xml:space="preserve">the </w:t>
      </w:r>
      <w:r>
        <w:rPr>
          <w:rFonts w:ascii="Times New Roman" w:hAnsi="Times New Roman" w:cs="Times New Roman"/>
        </w:rPr>
        <w:t xml:space="preserve">Chinese are still very much in a </w:t>
      </w:r>
      <w:r>
        <w:rPr>
          <w:rFonts w:ascii="Times New Roman" w:hAnsi="Times New Roman" w:cs="Times New Roman"/>
          <w:lang w:eastAsia="zh-CN"/>
        </w:rPr>
        <w:t xml:space="preserve">group or are not very brave enough </w:t>
      </w:r>
      <w:r>
        <w:rPr>
          <w:rFonts w:ascii="Times New Roman" w:hAnsi="Times New Roman" w:cs="Times New Roman"/>
        </w:rPr>
        <w:t>to communicate with more international students.</w:t>
      </w:r>
    </w:p>
    <w:p w14:paraId="3DB38E91">
      <w:pPr>
        <w:jc w:val="both"/>
        <w:rPr>
          <w:rFonts w:ascii="Times New Roman" w:hAnsi="Times New Roman" w:cs="Times New Roman"/>
        </w:rPr>
      </w:pPr>
      <w:r>
        <w:rPr>
          <w:rFonts w:ascii="Times New Roman" w:hAnsi="Times New Roman" w:cs="Times New Roman"/>
        </w:rPr>
        <w:t>Eva (01:11:19): There might be a linguistic psychological barrier there.</w:t>
      </w:r>
    </w:p>
    <w:p w14:paraId="452B8AE7">
      <w:pPr>
        <w:jc w:val="both"/>
        <w:rPr>
          <w:rFonts w:ascii="Times New Roman" w:hAnsi="Times New Roman" w:cs="Times New Roman"/>
        </w:rPr>
      </w:pPr>
      <w:r>
        <w:rPr>
          <w:rFonts w:ascii="Times New Roman" w:hAnsi="Times New Roman" w:cs="Times New Roman"/>
        </w:rPr>
        <w:t>Rui Xu (01:11:23): Right.</w:t>
      </w:r>
    </w:p>
    <w:p w14:paraId="41E1A243">
      <w:pPr>
        <w:jc w:val="both"/>
        <w:rPr>
          <w:rFonts w:ascii="Times New Roman" w:hAnsi="Times New Roman" w:cs="Times New Roman"/>
        </w:rPr>
      </w:pPr>
      <w:r>
        <w:rPr>
          <w:rFonts w:ascii="Times New Roman" w:hAnsi="Times New Roman" w:cs="Times New Roman"/>
        </w:rPr>
        <w:t xml:space="preserve">Eva (01:11:25): Like you just mentioned, the </w:t>
      </w:r>
      <w:r>
        <w:rPr>
          <w:rFonts w:hint="eastAsia" w:ascii="Times New Roman" w:hAnsi="Times New Roman" w:cs="Times New Roman"/>
          <w:lang w:eastAsia="zh-CN"/>
        </w:rPr>
        <w:t>university</w:t>
      </w:r>
      <w:r>
        <w:rPr>
          <w:rFonts w:ascii="Times New Roman" w:hAnsi="Times New Roman" w:cs="Times New Roman"/>
        </w:rPr>
        <w:t xml:space="preserve"> organises a lot of events, but they are not well informed, and a lot of people don't know about them. Do you have any advice for them?</w:t>
      </w:r>
    </w:p>
    <w:p w14:paraId="1B945281">
      <w:pPr>
        <w:jc w:val="both"/>
        <w:rPr>
          <w:rFonts w:ascii="Times New Roman" w:hAnsi="Times New Roman" w:cs="Times New Roman"/>
        </w:rPr>
      </w:pPr>
      <w:r>
        <w:rPr>
          <w:rFonts w:ascii="Times New Roman" w:hAnsi="Times New Roman" w:cs="Times New Roman"/>
        </w:rPr>
        <w:t xml:space="preserve">Xu Rui (01:11:36): </w:t>
      </w:r>
      <w:r>
        <w:rPr>
          <w:rFonts w:hint="eastAsia" w:ascii="Times New Roman" w:hAnsi="Times New Roman" w:cs="Times New Roman"/>
          <w:lang w:eastAsia="zh-CN"/>
        </w:rPr>
        <w:t>university</w:t>
      </w:r>
      <w:r>
        <w:rPr>
          <w:rFonts w:ascii="Times New Roman" w:hAnsi="Times New Roman" w:cs="Times New Roman"/>
          <w:lang w:eastAsia="zh-CN"/>
        </w:rPr>
        <w:t xml:space="preserve"> </w:t>
      </w:r>
      <w:r>
        <w:rPr>
          <w:rFonts w:ascii="Times New Roman" w:hAnsi="Times New Roman" w:cs="Times New Roman"/>
        </w:rPr>
        <w:t xml:space="preserve">events </w:t>
      </w:r>
      <w:r>
        <w:rPr>
          <w:rFonts w:ascii="Times New Roman" w:hAnsi="Times New Roman" w:cs="Times New Roman"/>
          <w:lang w:eastAsia="zh-CN"/>
        </w:rPr>
        <w:t xml:space="preserve">are usually organised by </w:t>
      </w:r>
      <w:r>
        <w:rPr>
          <w:rFonts w:ascii="Times New Roman" w:hAnsi="Times New Roman" w:cs="Times New Roman"/>
        </w:rPr>
        <w:t xml:space="preserve">a few people in charge, and </w:t>
      </w:r>
      <w:r>
        <w:rPr>
          <w:rFonts w:ascii="Times New Roman" w:hAnsi="Times New Roman" w:cs="Times New Roman"/>
          <w:lang w:eastAsia="zh-CN"/>
        </w:rPr>
        <w:t xml:space="preserve">if </w:t>
      </w:r>
      <w:r>
        <w:rPr>
          <w:rFonts w:ascii="Times New Roman" w:hAnsi="Times New Roman" w:cs="Times New Roman"/>
        </w:rPr>
        <w:t xml:space="preserve">there are no Chinese students </w:t>
      </w:r>
      <w:r>
        <w:rPr>
          <w:rFonts w:ascii="Times New Roman" w:hAnsi="Times New Roman" w:cs="Times New Roman"/>
          <w:lang w:eastAsia="zh-CN"/>
        </w:rPr>
        <w:t>in charge</w:t>
      </w:r>
      <w:r>
        <w:rPr>
          <w:rFonts w:ascii="Times New Roman" w:hAnsi="Times New Roman" w:cs="Times New Roman"/>
        </w:rPr>
        <w:t xml:space="preserve">, the invitations to the events are </w:t>
      </w:r>
      <w:r>
        <w:rPr>
          <w:rFonts w:ascii="Times New Roman" w:hAnsi="Times New Roman" w:cs="Times New Roman"/>
          <w:lang w:eastAsia="zh-CN"/>
        </w:rPr>
        <w:t xml:space="preserve">usually </w:t>
      </w:r>
      <w:r>
        <w:rPr>
          <w:rFonts w:ascii="Times New Roman" w:hAnsi="Times New Roman" w:cs="Times New Roman"/>
        </w:rPr>
        <w:t>only posted on Instagram, and many Chinese people don't follow Instagram</w:t>
      </w:r>
      <w:r>
        <w:rPr>
          <w:rFonts w:ascii="Times New Roman" w:hAnsi="Times New Roman" w:cs="Times New Roman"/>
          <w:lang w:eastAsia="zh-CN"/>
        </w:rPr>
        <w:t xml:space="preserve"> in time, so they miss the event</w:t>
      </w:r>
      <w:r>
        <w:rPr>
          <w:rFonts w:ascii="Times New Roman" w:hAnsi="Times New Roman" w:cs="Times New Roman"/>
        </w:rPr>
        <w:t xml:space="preserve">. But </w:t>
      </w:r>
      <w:r>
        <w:rPr>
          <w:rFonts w:ascii="Times New Roman" w:hAnsi="Times New Roman" w:cs="Times New Roman"/>
          <w:lang w:eastAsia="zh-CN"/>
        </w:rPr>
        <w:t xml:space="preserve">there is another situation: some dinner events sponsored by study abroad agencies </w:t>
      </w:r>
      <w:r>
        <w:rPr>
          <w:rFonts w:ascii="Times New Roman" w:hAnsi="Times New Roman" w:cs="Times New Roman"/>
        </w:rPr>
        <w:t xml:space="preserve">are basically all Chinese, and that kind of event experience is </w:t>
      </w:r>
      <w:r>
        <w:rPr>
          <w:rFonts w:ascii="Times New Roman" w:hAnsi="Times New Roman" w:cs="Times New Roman"/>
          <w:lang w:eastAsia="zh-CN"/>
        </w:rPr>
        <w:t xml:space="preserve">actually </w:t>
      </w:r>
      <w:r>
        <w:rPr>
          <w:rFonts w:ascii="Times New Roman" w:hAnsi="Times New Roman" w:cs="Times New Roman"/>
        </w:rPr>
        <w:t xml:space="preserve">very bad. I have hosted and participated in these events </w:t>
      </w:r>
      <w:r>
        <w:rPr>
          <w:rFonts w:ascii="Times New Roman" w:hAnsi="Times New Roman" w:cs="Times New Roman"/>
          <w:lang w:eastAsia="zh-CN"/>
        </w:rPr>
        <w:t xml:space="preserve">at UKM </w:t>
      </w:r>
      <w:r>
        <w:rPr>
          <w:rFonts w:ascii="Times New Roman" w:hAnsi="Times New Roman" w:cs="Times New Roman"/>
        </w:rPr>
        <w:t xml:space="preserve">last year. </w:t>
      </w:r>
      <w:r>
        <w:rPr>
          <w:rFonts w:ascii="Times New Roman" w:hAnsi="Times New Roman" w:cs="Times New Roman"/>
          <w:lang w:eastAsia="zh-CN"/>
        </w:rPr>
        <w:t xml:space="preserve">For example, </w:t>
      </w:r>
      <w:r>
        <w:rPr>
          <w:rFonts w:ascii="Times New Roman" w:hAnsi="Times New Roman" w:cs="Times New Roman"/>
        </w:rPr>
        <w:t xml:space="preserve">a study abroad company </w:t>
      </w:r>
      <w:r>
        <w:rPr>
          <w:rFonts w:ascii="Times New Roman" w:hAnsi="Times New Roman" w:cs="Times New Roman"/>
          <w:lang w:eastAsia="zh-CN"/>
        </w:rPr>
        <w:t>organised an event</w:t>
      </w:r>
      <w:r>
        <w:rPr>
          <w:rFonts w:ascii="Times New Roman" w:hAnsi="Times New Roman" w:cs="Times New Roman"/>
        </w:rPr>
        <w:t xml:space="preserve"> for more than 400 Chinese students to participate. During the event, only everyone looked at the meal, was not allowed to eat, and had to wait for each college nadu to be seated before they could eat. </w:t>
      </w:r>
      <w:r>
        <w:rPr>
          <w:rFonts w:ascii="Times New Roman" w:hAnsi="Times New Roman" w:cs="Times New Roman"/>
          <w:lang w:eastAsia="zh-CN"/>
        </w:rPr>
        <w:t xml:space="preserve">They had to wait for each college's </w:t>
      </w:r>
      <w:r>
        <w:rPr>
          <w:rFonts w:ascii="Times New Roman" w:hAnsi="Times New Roman" w:cs="Times New Roman"/>
        </w:rPr>
        <w:t xml:space="preserve">Nadu to be seated before they could </w:t>
      </w:r>
      <w:r>
        <w:rPr>
          <w:rFonts w:ascii="Times New Roman" w:hAnsi="Times New Roman" w:cs="Times New Roman"/>
          <w:lang w:eastAsia="zh-CN"/>
        </w:rPr>
        <w:t xml:space="preserve">eat. </w:t>
      </w:r>
      <w:r>
        <w:rPr>
          <w:rFonts w:ascii="Times New Roman" w:hAnsi="Times New Roman" w:cs="Times New Roman"/>
        </w:rPr>
        <w:t xml:space="preserve">In fact, the psychological pressure on us as </w:t>
      </w:r>
      <w:r>
        <w:rPr>
          <w:rFonts w:ascii="Times New Roman" w:hAnsi="Times New Roman" w:cs="Times New Roman"/>
          <w:lang w:eastAsia="zh-CN"/>
        </w:rPr>
        <w:t xml:space="preserve">hosts is also </w:t>
      </w:r>
      <w:r>
        <w:rPr>
          <w:rFonts w:ascii="Times New Roman" w:hAnsi="Times New Roman" w:cs="Times New Roman"/>
        </w:rPr>
        <w:t xml:space="preserve">very great. </w:t>
      </w:r>
      <w:r>
        <w:rPr>
          <w:rFonts w:ascii="Times New Roman" w:hAnsi="Times New Roman" w:cs="Times New Roman"/>
          <w:lang w:eastAsia="zh-CN"/>
        </w:rPr>
        <w:t xml:space="preserve">The </w:t>
      </w:r>
      <w:r>
        <w:rPr>
          <w:rFonts w:ascii="Times New Roman" w:hAnsi="Times New Roman" w:cs="Times New Roman"/>
        </w:rPr>
        <w:t>Dato</w:t>
      </w:r>
      <w:r>
        <w:rPr>
          <w:rFonts w:ascii="Times New Roman" w:hAnsi="Times New Roman" w:cs="Times New Roman"/>
          <w:lang w:eastAsia="zh-CN"/>
        </w:rPr>
        <w:t xml:space="preserve">'s are dragging </w:t>
      </w:r>
      <w:r>
        <w:rPr>
          <w:rFonts w:ascii="Times New Roman" w:hAnsi="Times New Roman" w:cs="Times New Roman"/>
        </w:rPr>
        <w:t xml:space="preserve">their feet, coming 30 to 40 minutes later than the scheduled time, but we may have to stand up there </w:t>
      </w:r>
      <w:r>
        <w:rPr>
          <w:rFonts w:ascii="Times New Roman" w:hAnsi="Times New Roman" w:cs="Times New Roman"/>
          <w:lang w:eastAsia="zh-CN"/>
        </w:rPr>
        <w:t xml:space="preserve">and </w:t>
      </w:r>
      <w:r>
        <w:rPr>
          <w:rFonts w:ascii="Times New Roman" w:hAnsi="Times New Roman" w:cs="Times New Roman"/>
        </w:rPr>
        <w:t xml:space="preserve">not let </w:t>
      </w:r>
      <w:r>
        <w:rPr>
          <w:rFonts w:ascii="Times New Roman" w:hAnsi="Times New Roman" w:cs="Times New Roman"/>
          <w:lang w:eastAsia="zh-CN"/>
        </w:rPr>
        <w:t xml:space="preserve">the students </w:t>
      </w:r>
      <w:r>
        <w:rPr>
          <w:rFonts w:ascii="Times New Roman" w:hAnsi="Times New Roman" w:cs="Times New Roman"/>
        </w:rPr>
        <w:t xml:space="preserve">eat. Another aspect is that if the event's organiser is local, </w:t>
      </w:r>
      <w:r>
        <w:rPr>
          <w:rFonts w:ascii="Times New Roman" w:hAnsi="Times New Roman" w:cs="Times New Roman"/>
          <w:lang w:eastAsia="zh-CN"/>
        </w:rPr>
        <w:t>there</w:t>
      </w:r>
      <w:r>
        <w:rPr>
          <w:rFonts w:ascii="Times New Roman" w:hAnsi="Times New Roman" w:cs="Times New Roman"/>
        </w:rPr>
        <w:t xml:space="preserve"> may not be as many Chinese </w:t>
      </w:r>
      <w:r>
        <w:rPr>
          <w:rFonts w:ascii="Times New Roman" w:hAnsi="Times New Roman" w:cs="Times New Roman"/>
          <w:lang w:eastAsia="zh-CN"/>
        </w:rPr>
        <w:t>invited</w:t>
      </w:r>
      <w:r>
        <w:rPr>
          <w:rFonts w:ascii="Times New Roman" w:hAnsi="Times New Roman" w:cs="Times New Roman"/>
        </w:rPr>
        <w:t xml:space="preserve">, and you may not fully immerse yourself in the local culture. For example, our local students invited me to their home for dinner, and </w:t>
      </w:r>
      <w:r>
        <w:rPr>
          <w:rFonts w:ascii="Times New Roman" w:hAnsi="Times New Roman" w:cs="Times New Roman"/>
          <w:lang w:eastAsia="zh-CN"/>
        </w:rPr>
        <w:t>when</w:t>
      </w:r>
      <w:r>
        <w:rPr>
          <w:rFonts w:ascii="Times New Roman" w:hAnsi="Times New Roman" w:cs="Times New Roman"/>
        </w:rPr>
        <w:t xml:space="preserve"> they hosted the dinner, they preferred the oilier and spicier food</w:t>
      </w:r>
      <w:r>
        <w:rPr>
          <w:rFonts w:ascii="Times New Roman" w:hAnsi="Times New Roman" w:cs="Times New Roman"/>
          <w:lang w:eastAsia="zh-CN"/>
        </w:rPr>
        <w:t xml:space="preserve">, and </w:t>
      </w:r>
      <w:r>
        <w:rPr>
          <w:rFonts w:ascii="Times New Roman" w:hAnsi="Times New Roman" w:cs="Times New Roman"/>
        </w:rPr>
        <w:t xml:space="preserve">a lot of the food was hand-held, so </w:t>
      </w:r>
      <w:r>
        <w:rPr>
          <w:rFonts w:ascii="Times New Roman" w:hAnsi="Times New Roman" w:cs="Times New Roman"/>
          <w:lang w:eastAsia="zh-CN"/>
        </w:rPr>
        <w:t xml:space="preserve">we really </w:t>
      </w:r>
      <w:r>
        <w:rPr>
          <w:rFonts w:ascii="Times New Roman" w:hAnsi="Times New Roman" w:cs="Times New Roman"/>
        </w:rPr>
        <w:t xml:space="preserve">couldn't fully integrate into these events. However, the events organised by Chinese people are usually money-losing, and they are all organised by a study abroad company to bring in more people, </w:t>
      </w:r>
      <w:r>
        <w:rPr>
          <w:rFonts w:ascii="Times New Roman" w:hAnsi="Times New Roman" w:cs="Times New Roman"/>
          <w:lang w:eastAsia="zh-CN"/>
        </w:rPr>
        <w:t xml:space="preserve">but they don't </w:t>
      </w:r>
      <w:r>
        <w:rPr>
          <w:rFonts w:ascii="Times New Roman" w:hAnsi="Times New Roman" w:cs="Times New Roman"/>
        </w:rPr>
        <w:t xml:space="preserve">care much about </w:t>
      </w:r>
      <w:r>
        <w:rPr>
          <w:rFonts w:ascii="Times New Roman" w:hAnsi="Times New Roman" w:cs="Times New Roman"/>
          <w:lang w:eastAsia="zh-CN"/>
        </w:rPr>
        <w:t xml:space="preserve">the student's experience, and they </w:t>
      </w:r>
      <w:r>
        <w:rPr>
          <w:rFonts w:ascii="Times New Roman" w:hAnsi="Times New Roman" w:cs="Times New Roman"/>
        </w:rPr>
        <w:t>don't have a lot of humanistic care in them.</w:t>
      </w:r>
    </w:p>
    <w:p w14:paraId="567CCDFF">
      <w:pPr>
        <w:jc w:val="both"/>
        <w:rPr>
          <w:rFonts w:ascii="Times New Roman" w:hAnsi="Times New Roman" w:cs="Times New Roman"/>
        </w:rPr>
      </w:pPr>
      <w:r>
        <w:rPr>
          <w:rFonts w:ascii="Times New Roman" w:hAnsi="Times New Roman" w:cs="Times New Roman"/>
        </w:rPr>
        <w:t>Eva (01:14:20): OK, thank you for sharing. The next thing I'd like to ask Rui is if you have ever encountered this kind of situation at UCSI where you couldn't accept it because of cultural differences.</w:t>
      </w:r>
    </w:p>
    <w:p w14:paraId="6012A982">
      <w:pPr>
        <w:jc w:val="both"/>
        <w:rPr>
          <w:rFonts w:ascii="Times New Roman" w:hAnsi="Times New Roman" w:cs="Times New Roman"/>
        </w:rPr>
      </w:pPr>
      <w:r>
        <w:rPr>
          <w:rFonts w:ascii="Times New Roman" w:hAnsi="Times New Roman" w:cs="Times New Roman"/>
          <w:lang w:eastAsia="zh-CN"/>
        </w:rPr>
        <w:t xml:space="preserve">Yue Xinrui </w:t>
      </w:r>
      <w:r>
        <w:rPr>
          <w:rFonts w:ascii="Times New Roman" w:hAnsi="Times New Roman" w:cs="Times New Roman"/>
        </w:rPr>
        <w:t xml:space="preserve">(01:14:34): I feel that people on their side are not particularly serious </w:t>
      </w:r>
      <w:r>
        <w:rPr>
          <w:rFonts w:ascii="Times New Roman" w:hAnsi="Times New Roman" w:cs="Times New Roman"/>
          <w:lang w:eastAsia="zh-CN"/>
        </w:rPr>
        <w:t xml:space="preserve">and dedicated to their </w:t>
      </w:r>
      <w:r>
        <w:rPr>
          <w:rFonts w:ascii="Times New Roman" w:hAnsi="Times New Roman" w:cs="Times New Roman"/>
        </w:rPr>
        <w:t>work</w:t>
      </w:r>
      <w:r>
        <w:rPr>
          <w:rFonts w:ascii="Times New Roman" w:hAnsi="Times New Roman" w:cs="Times New Roman"/>
          <w:lang w:eastAsia="zh-CN"/>
        </w:rPr>
        <w:t xml:space="preserve">, and </w:t>
      </w:r>
      <w:r>
        <w:rPr>
          <w:rFonts w:ascii="Times New Roman" w:hAnsi="Times New Roman" w:cs="Times New Roman"/>
        </w:rPr>
        <w:t>I feel that some of the mistakes that have happened to them if they were in their home country could be fired.</w:t>
      </w:r>
    </w:p>
    <w:p w14:paraId="38686103">
      <w:pPr>
        <w:jc w:val="both"/>
        <w:rPr>
          <w:rFonts w:ascii="Times New Roman" w:hAnsi="Times New Roman" w:cs="Times New Roman"/>
        </w:rPr>
      </w:pPr>
      <w:r>
        <w:rPr>
          <w:rFonts w:ascii="Times New Roman" w:hAnsi="Times New Roman" w:cs="Times New Roman"/>
        </w:rPr>
        <w:t>Eva (01:14:54): You mean teachers?</w:t>
      </w:r>
    </w:p>
    <w:p w14:paraId="2786E17F">
      <w:pPr>
        <w:jc w:val="both"/>
        <w:rPr>
          <w:rFonts w:ascii="Times New Roman" w:hAnsi="Times New Roman" w:cs="Times New Roman"/>
        </w:rPr>
      </w:pPr>
      <w:r>
        <w:rPr>
          <w:rFonts w:hint="eastAsia" w:ascii="Times New Roman" w:hAnsi="Times New Roman" w:cs="Times New Roman"/>
          <w:lang w:eastAsia="zh-CN"/>
        </w:rPr>
        <w:t>YueXinrui</w:t>
      </w:r>
      <w:r>
        <w:rPr>
          <w:rFonts w:ascii="Times New Roman" w:hAnsi="Times New Roman" w:cs="Times New Roman"/>
        </w:rPr>
        <w:t xml:space="preserve">(01:14:56): </w:t>
      </w:r>
      <w:r>
        <w:rPr>
          <w:rFonts w:hint="eastAsia" w:ascii="Times New Roman" w:hAnsi="Times New Roman" w:cs="Times New Roman"/>
          <w:lang w:eastAsia="zh-CN"/>
        </w:rPr>
        <w:t>T</w:t>
      </w:r>
      <w:r>
        <w:rPr>
          <w:rFonts w:ascii="Times New Roman" w:hAnsi="Times New Roman" w:cs="Times New Roman"/>
        </w:rPr>
        <w:t xml:space="preserve">eachers </w:t>
      </w:r>
      <w:r>
        <w:rPr>
          <w:rFonts w:ascii="Times New Roman" w:hAnsi="Times New Roman" w:cs="Times New Roman"/>
          <w:lang w:eastAsia="zh-CN"/>
        </w:rPr>
        <w:t xml:space="preserve">and </w:t>
      </w:r>
      <w:r>
        <w:rPr>
          <w:rFonts w:hint="eastAsia" w:ascii="Times New Roman" w:hAnsi="Times New Roman" w:cs="Times New Roman"/>
          <w:lang w:eastAsia="zh-CN"/>
        </w:rPr>
        <w:t>university</w:t>
      </w:r>
      <w:r>
        <w:rPr>
          <w:rFonts w:ascii="Times New Roman" w:hAnsi="Times New Roman" w:cs="Times New Roman"/>
          <w:lang w:eastAsia="zh-CN"/>
        </w:rPr>
        <w:t xml:space="preserve"> </w:t>
      </w:r>
      <w:r>
        <w:rPr>
          <w:rFonts w:ascii="Times New Roman" w:hAnsi="Times New Roman" w:cs="Times New Roman"/>
        </w:rPr>
        <w:t>employees</w:t>
      </w:r>
      <w:r>
        <w:rPr>
          <w:rFonts w:ascii="Times New Roman" w:hAnsi="Times New Roman" w:cs="Times New Roman"/>
          <w:lang w:eastAsia="zh-CN"/>
        </w:rPr>
        <w:t xml:space="preserve">. </w:t>
      </w:r>
      <w:r>
        <w:rPr>
          <w:rFonts w:ascii="Times New Roman" w:hAnsi="Times New Roman" w:cs="Times New Roman"/>
        </w:rPr>
        <w:t xml:space="preserve">I </w:t>
      </w:r>
      <w:r>
        <w:rPr>
          <w:rFonts w:ascii="Times New Roman" w:hAnsi="Times New Roman" w:cs="Times New Roman"/>
          <w:lang w:eastAsia="zh-CN"/>
        </w:rPr>
        <w:t xml:space="preserve">had previously arrived at </w:t>
      </w:r>
      <w:r>
        <w:rPr>
          <w:rFonts w:hint="eastAsia" w:ascii="Times New Roman" w:hAnsi="Times New Roman" w:cs="Times New Roman"/>
          <w:lang w:eastAsia="zh-CN"/>
        </w:rPr>
        <w:t>university</w:t>
      </w:r>
      <w:r>
        <w:rPr>
          <w:rFonts w:ascii="Times New Roman" w:hAnsi="Times New Roman" w:cs="Times New Roman"/>
          <w:lang w:eastAsia="zh-CN"/>
        </w:rPr>
        <w:t xml:space="preserve"> in January and needed to pre-pay my tuition, and when the bill was sent, I found that the </w:t>
      </w:r>
      <w:r>
        <w:rPr>
          <w:rFonts w:hint="eastAsia" w:ascii="Times New Roman" w:hAnsi="Times New Roman" w:cs="Times New Roman"/>
          <w:lang w:eastAsia="zh-CN"/>
        </w:rPr>
        <w:t>university</w:t>
      </w:r>
      <w:r>
        <w:rPr>
          <w:rFonts w:ascii="Times New Roman" w:hAnsi="Times New Roman" w:cs="Times New Roman"/>
          <w:lang w:eastAsia="zh-CN"/>
        </w:rPr>
        <w:t xml:space="preserve"> finance department had overcharged me </w:t>
      </w:r>
      <w:r>
        <w:rPr>
          <w:rFonts w:ascii="Times New Roman" w:hAnsi="Times New Roman" w:cs="Times New Roman"/>
        </w:rPr>
        <w:t>a lot of money</w:t>
      </w:r>
      <w:r>
        <w:rPr>
          <w:rFonts w:ascii="Times New Roman" w:hAnsi="Times New Roman" w:cs="Times New Roman"/>
          <w:lang w:eastAsia="zh-CN"/>
        </w:rPr>
        <w:t xml:space="preserve">. </w:t>
      </w:r>
      <w:r>
        <w:rPr>
          <w:rFonts w:ascii="Times New Roman" w:hAnsi="Times New Roman" w:cs="Times New Roman"/>
        </w:rPr>
        <w:t xml:space="preserve">Then I went to </w:t>
      </w:r>
      <w:r>
        <w:rPr>
          <w:rFonts w:ascii="Times New Roman" w:hAnsi="Times New Roman" w:cs="Times New Roman"/>
          <w:lang w:eastAsia="zh-CN"/>
        </w:rPr>
        <w:t xml:space="preserve">them to deal with it, and </w:t>
      </w:r>
      <w:r>
        <w:rPr>
          <w:rFonts w:ascii="Times New Roman" w:hAnsi="Times New Roman" w:cs="Times New Roman"/>
        </w:rPr>
        <w:t xml:space="preserve">they </w:t>
      </w:r>
      <w:r>
        <w:rPr>
          <w:rFonts w:ascii="Times New Roman" w:hAnsi="Times New Roman" w:cs="Times New Roman"/>
          <w:lang w:eastAsia="zh-CN"/>
        </w:rPr>
        <w:t xml:space="preserve">just blithely </w:t>
      </w:r>
      <w:r>
        <w:rPr>
          <w:rFonts w:ascii="Times New Roman" w:hAnsi="Times New Roman" w:cs="Times New Roman"/>
        </w:rPr>
        <w:t>told me</w:t>
      </w:r>
      <w:r>
        <w:rPr>
          <w:rFonts w:ascii="Times New Roman" w:hAnsi="Times New Roman" w:cs="Times New Roman"/>
          <w:lang w:eastAsia="zh-CN"/>
        </w:rPr>
        <w:t>, "</w:t>
      </w:r>
      <w:r>
        <w:rPr>
          <w:rFonts w:ascii="Times New Roman" w:hAnsi="Times New Roman" w:cs="Times New Roman"/>
        </w:rPr>
        <w:t>I'm sorry, we miscalculated. Let's give you a refund.</w:t>
      </w:r>
      <w:r>
        <w:rPr>
          <w:rFonts w:ascii="Times New Roman" w:hAnsi="Times New Roman" w:cs="Times New Roman"/>
          <w:lang w:eastAsia="zh-CN"/>
        </w:rPr>
        <w:t xml:space="preserve">" </w:t>
      </w:r>
      <w:r>
        <w:rPr>
          <w:rFonts w:ascii="Times New Roman" w:hAnsi="Times New Roman" w:cs="Times New Roman"/>
        </w:rPr>
        <w:t xml:space="preserve">Then it took three months for this money to be refunded, and I had to go to them three times </w:t>
      </w:r>
      <w:r>
        <w:rPr>
          <w:rFonts w:ascii="Times New Roman" w:hAnsi="Times New Roman" w:cs="Times New Roman"/>
          <w:lang w:eastAsia="zh-CN"/>
        </w:rPr>
        <w:t xml:space="preserve">during that time </w:t>
      </w:r>
      <w:r>
        <w:rPr>
          <w:rFonts w:ascii="Times New Roman" w:hAnsi="Times New Roman" w:cs="Times New Roman"/>
        </w:rPr>
        <w:t>before they fully refunded it to me</w:t>
      </w:r>
      <w:r>
        <w:rPr>
          <w:rFonts w:ascii="Times New Roman" w:hAnsi="Times New Roman" w:cs="Times New Roman"/>
          <w:lang w:eastAsia="zh-CN"/>
        </w:rPr>
        <w:t xml:space="preserve">. Also, </w:t>
      </w:r>
      <w:r>
        <w:rPr>
          <w:rFonts w:ascii="Times New Roman" w:hAnsi="Times New Roman" w:cs="Times New Roman"/>
        </w:rPr>
        <w:t>when I changed my major last semester</w:t>
      </w:r>
      <w:r>
        <w:rPr>
          <w:rFonts w:ascii="Times New Roman" w:hAnsi="Times New Roman" w:cs="Times New Roman"/>
          <w:lang w:eastAsia="zh-CN"/>
        </w:rPr>
        <w:t xml:space="preserve">, </w:t>
      </w:r>
      <w:r>
        <w:rPr>
          <w:rFonts w:ascii="Times New Roman" w:hAnsi="Times New Roman" w:cs="Times New Roman"/>
        </w:rPr>
        <w:t xml:space="preserve">I got a call from the </w:t>
      </w:r>
      <w:r>
        <w:rPr>
          <w:rFonts w:hint="eastAsia" w:ascii="Times New Roman" w:hAnsi="Times New Roman" w:cs="Times New Roman"/>
          <w:lang w:eastAsia="zh-CN"/>
        </w:rPr>
        <w:t>university</w:t>
      </w:r>
      <w:r>
        <w:rPr>
          <w:rFonts w:ascii="Times New Roman" w:hAnsi="Times New Roman" w:cs="Times New Roman"/>
        </w:rPr>
        <w:t xml:space="preserve"> three times asking me to come over and sign</w:t>
      </w:r>
      <w:r>
        <w:rPr>
          <w:rFonts w:ascii="Times New Roman" w:hAnsi="Times New Roman" w:cs="Times New Roman"/>
          <w:lang w:eastAsia="zh-CN"/>
        </w:rPr>
        <w:t>. When I got there, the teacher told me, "We received your withdrawal request. Come</w:t>
      </w:r>
      <w:r>
        <w:rPr>
          <w:rFonts w:ascii="Times New Roman" w:hAnsi="Times New Roman" w:cs="Times New Roman"/>
        </w:rPr>
        <w:t xml:space="preserve"> over and sign your withdrawal notice</w:t>
      </w:r>
      <w:r>
        <w:rPr>
          <w:rFonts w:ascii="Times New Roman" w:hAnsi="Times New Roman" w:cs="Times New Roman"/>
          <w:lang w:eastAsia="zh-CN"/>
        </w:rPr>
        <w:t>." I was in total shock. I</w:t>
      </w:r>
      <w:r>
        <w:rPr>
          <w:rFonts w:ascii="Times New Roman" w:hAnsi="Times New Roman" w:cs="Times New Roman"/>
        </w:rPr>
        <w:t xml:space="preserve"> wasn't withdrawing from </w:t>
      </w:r>
      <w:r>
        <w:rPr>
          <w:rFonts w:hint="eastAsia" w:ascii="Times New Roman" w:hAnsi="Times New Roman" w:cs="Times New Roman"/>
          <w:lang w:eastAsia="zh-CN"/>
        </w:rPr>
        <w:t>university</w:t>
      </w:r>
      <w:r>
        <w:rPr>
          <w:rFonts w:ascii="Times New Roman" w:hAnsi="Times New Roman" w:cs="Times New Roman"/>
        </w:rPr>
        <w:t xml:space="preserve"> but just </w:t>
      </w:r>
      <w:r>
        <w:rPr>
          <w:rFonts w:ascii="Times New Roman" w:hAnsi="Times New Roman" w:cs="Times New Roman"/>
          <w:lang w:eastAsia="zh-CN"/>
        </w:rPr>
        <w:t xml:space="preserve">applying to </w:t>
      </w:r>
      <w:r>
        <w:rPr>
          <w:rFonts w:ascii="Times New Roman" w:hAnsi="Times New Roman" w:cs="Times New Roman"/>
        </w:rPr>
        <w:t xml:space="preserve">change my major. What </w:t>
      </w:r>
      <w:r>
        <w:rPr>
          <w:rFonts w:ascii="Times New Roman" w:hAnsi="Times New Roman" w:cs="Times New Roman"/>
          <w:lang w:eastAsia="zh-CN"/>
        </w:rPr>
        <w:t xml:space="preserve">should I have done </w:t>
      </w:r>
      <w:r>
        <w:rPr>
          <w:rFonts w:ascii="Times New Roman" w:hAnsi="Times New Roman" w:cs="Times New Roman"/>
        </w:rPr>
        <w:t xml:space="preserve">if I had signed it </w:t>
      </w:r>
      <w:r>
        <w:rPr>
          <w:rFonts w:ascii="Times New Roman" w:hAnsi="Times New Roman" w:cs="Times New Roman"/>
          <w:lang w:eastAsia="zh-CN"/>
        </w:rPr>
        <w:t xml:space="preserve">at that time? They just could have </w:t>
      </w:r>
      <w:r>
        <w:rPr>
          <w:rFonts w:ascii="Times New Roman" w:hAnsi="Times New Roman" w:cs="Times New Roman"/>
        </w:rPr>
        <w:t>slacked off like this</w:t>
      </w:r>
      <w:r>
        <w:rPr>
          <w:rFonts w:ascii="Times New Roman" w:hAnsi="Times New Roman" w:cs="Times New Roman"/>
          <w:lang w:eastAsia="zh-CN"/>
        </w:rPr>
        <w:t>.</w:t>
      </w:r>
    </w:p>
    <w:p w14:paraId="24A3EB10">
      <w:pPr>
        <w:jc w:val="both"/>
        <w:rPr>
          <w:rFonts w:ascii="Times New Roman" w:hAnsi="Times New Roman" w:cs="Times New Roman"/>
        </w:rPr>
      </w:pPr>
      <w:r>
        <w:rPr>
          <w:rFonts w:ascii="Times New Roman" w:hAnsi="Times New Roman" w:cs="Times New Roman"/>
        </w:rPr>
        <w:t>Eva (01:16:23): This is a bit much.</w:t>
      </w:r>
    </w:p>
    <w:p w14:paraId="2EBB4805">
      <w:pPr>
        <w:jc w:val="both"/>
        <w:rPr>
          <w:rFonts w:ascii="Times New Roman" w:hAnsi="Times New Roman" w:cs="Times New Roman"/>
        </w:rPr>
      </w:pPr>
      <w:r>
        <w:rPr>
          <w:rFonts w:ascii="Times New Roman" w:hAnsi="Times New Roman" w:cs="Times New Roman"/>
          <w:lang w:eastAsia="zh-CN"/>
        </w:rPr>
        <w:t>Yue Xinrui</w:t>
      </w:r>
      <w:r>
        <w:rPr>
          <w:rFonts w:ascii="Times New Roman" w:hAnsi="Times New Roman" w:cs="Times New Roman"/>
        </w:rPr>
        <w:t>(01:16:26): I am afraid to think about it</w:t>
      </w:r>
      <w:r>
        <w:rPr>
          <w:rFonts w:ascii="Times New Roman" w:hAnsi="Times New Roman" w:cs="Times New Roman"/>
          <w:lang w:eastAsia="zh-CN"/>
        </w:rPr>
        <w:t xml:space="preserve">. </w:t>
      </w:r>
      <w:r>
        <w:rPr>
          <w:rFonts w:ascii="Times New Roman" w:hAnsi="Times New Roman" w:cs="Times New Roman"/>
        </w:rPr>
        <w:t>At that time, I signed the notice of withdrawal; I really did not study directly; I would return home, not enough to toss it.</w:t>
      </w:r>
    </w:p>
    <w:p w14:paraId="54CCB379">
      <w:pPr>
        <w:jc w:val="both"/>
        <w:rPr>
          <w:rFonts w:ascii="Times New Roman" w:hAnsi="Times New Roman" w:cs="Times New Roman"/>
        </w:rPr>
      </w:pPr>
      <w:r>
        <w:rPr>
          <w:rFonts w:ascii="Times New Roman" w:hAnsi="Times New Roman" w:cs="Times New Roman"/>
        </w:rPr>
        <w:t xml:space="preserve">Eva(01:16:47): Yes. </w:t>
      </w:r>
      <w:r>
        <w:rPr>
          <w:rFonts w:ascii="Times New Roman" w:hAnsi="Times New Roman" w:cs="Times New Roman"/>
          <w:lang w:eastAsia="zh-CN"/>
        </w:rPr>
        <w:t xml:space="preserve">Jinjing, </w:t>
      </w:r>
      <w:r>
        <w:rPr>
          <w:rFonts w:ascii="Times New Roman" w:hAnsi="Times New Roman" w:cs="Times New Roman"/>
        </w:rPr>
        <w:t>have you ever encountered any difficult situations to accept because of cultural differences?</w:t>
      </w:r>
    </w:p>
    <w:p w14:paraId="5F7ACAEC">
      <w:pPr>
        <w:jc w:val="both"/>
        <w:rPr>
          <w:rFonts w:ascii="Times New Roman" w:hAnsi="Times New Roman" w:cs="Times New Roman"/>
        </w:rPr>
      </w:pPr>
      <w:r>
        <w:rPr>
          <w:rFonts w:ascii="Times New Roman" w:hAnsi="Times New Roman" w:cs="Times New Roman"/>
          <w:lang w:eastAsia="zh-CN"/>
        </w:rPr>
        <w:t xml:space="preserve">Jin Jing </w:t>
      </w:r>
      <w:r>
        <w:rPr>
          <w:rFonts w:ascii="Times New Roman" w:hAnsi="Times New Roman" w:cs="Times New Roman"/>
        </w:rPr>
        <w:t xml:space="preserve">(01:16:55): Most of </w:t>
      </w:r>
      <w:r>
        <w:rPr>
          <w:rFonts w:ascii="Times New Roman" w:hAnsi="Times New Roman" w:cs="Times New Roman"/>
          <w:lang w:eastAsia="zh-CN"/>
        </w:rPr>
        <w:t xml:space="preserve">the people in </w:t>
      </w:r>
      <w:r>
        <w:rPr>
          <w:rFonts w:ascii="Times New Roman" w:hAnsi="Times New Roman" w:cs="Times New Roman"/>
        </w:rPr>
        <w:t xml:space="preserve">Malaysia </w:t>
      </w:r>
      <w:r>
        <w:rPr>
          <w:rFonts w:ascii="Times New Roman" w:hAnsi="Times New Roman" w:cs="Times New Roman"/>
          <w:lang w:eastAsia="zh-CN"/>
        </w:rPr>
        <w:t xml:space="preserve">are </w:t>
      </w:r>
      <w:r>
        <w:rPr>
          <w:rFonts w:ascii="Times New Roman" w:hAnsi="Times New Roman" w:cs="Times New Roman"/>
        </w:rPr>
        <w:t xml:space="preserve">Muslims, </w:t>
      </w:r>
      <w:r>
        <w:rPr>
          <w:rFonts w:ascii="Times New Roman" w:hAnsi="Times New Roman" w:cs="Times New Roman"/>
          <w:lang w:eastAsia="zh-CN"/>
        </w:rPr>
        <w:t xml:space="preserve">and </w:t>
      </w:r>
      <w:r>
        <w:rPr>
          <w:rFonts w:ascii="Times New Roman" w:hAnsi="Times New Roman" w:cs="Times New Roman"/>
        </w:rPr>
        <w:t xml:space="preserve">pork is quite taboo on their side. At </w:t>
      </w:r>
      <w:r>
        <w:rPr>
          <w:rFonts w:ascii="Times New Roman" w:hAnsi="Times New Roman" w:cs="Times New Roman"/>
          <w:lang w:eastAsia="zh-CN"/>
        </w:rPr>
        <w:t xml:space="preserve">first, </w:t>
      </w:r>
      <w:r>
        <w:rPr>
          <w:rFonts w:ascii="Times New Roman" w:hAnsi="Times New Roman" w:cs="Times New Roman"/>
        </w:rPr>
        <w:t xml:space="preserve">we didn't know that you had to go to the designated counter to buy pork so you couldn't go to the </w:t>
      </w:r>
      <w:r>
        <w:rPr>
          <w:rFonts w:ascii="Times New Roman" w:hAnsi="Times New Roman" w:cs="Times New Roman"/>
          <w:lang w:eastAsia="zh-CN"/>
        </w:rPr>
        <w:t xml:space="preserve">regular </w:t>
      </w:r>
      <w:r>
        <w:rPr>
          <w:rFonts w:ascii="Times New Roman" w:hAnsi="Times New Roman" w:cs="Times New Roman"/>
        </w:rPr>
        <w:t>counter</w:t>
      </w:r>
      <w:r>
        <w:rPr>
          <w:rFonts w:ascii="Times New Roman" w:hAnsi="Times New Roman" w:cs="Times New Roman"/>
          <w:lang w:eastAsia="zh-CN"/>
        </w:rPr>
        <w:t xml:space="preserve">. </w:t>
      </w:r>
      <w:r>
        <w:rPr>
          <w:rFonts w:ascii="Times New Roman" w:hAnsi="Times New Roman" w:cs="Times New Roman"/>
        </w:rPr>
        <w:t xml:space="preserve">Then we carried the pork </w:t>
      </w:r>
      <w:r>
        <w:rPr>
          <w:rFonts w:ascii="Times New Roman" w:hAnsi="Times New Roman" w:cs="Times New Roman"/>
          <w:lang w:eastAsia="zh-CN"/>
        </w:rPr>
        <w:t xml:space="preserve">to the general </w:t>
      </w:r>
      <w:r>
        <w:rPr>
          <w:rFonts w:ascii="Times New Roman" w:hAnsi="Times New Roman" w:cs="Times New Roman"/>
        </w:rPr>
        <w:t>counter in the supermarket</w:t>
      </w:r>
      <w:r>
        <w:rPr>
          <w:rFonts w:ascii="Times New Roman" w:hAnsi="Times New Roman" w:cs="Times New Roman"/>
          <w:lang w:eastAsia="zh-CN"/>
        </w:rPr>
        <w:t>. However, we didn't understand what they were saying; their</w:t>
      </w:r>
      <w:r>
        <w:rPr>
          <w:rFonts w:ascii="Times New Roman" w:hAnsi="Times New Roman" w:cs="Times New Roman"/>
        </w:rPr>
        <w:t xml:space="preserve"> tone </w:t>
      </w:r>
      <w:r>
        <w:rPr>
          <w:rFonts w:ascii="Times New Roman" w:hAnsi="Times New Roman" w:cs="Times New Roman"/>
          <w:lang w:eastAsia="zh-CN"/>
        </w:rPr>
        <w:t xml:space="preserve">and </w:t>
      </w:r>
      <w:r>
        <w:rPr>
          <w:rFonts w:ascii="Times New Roman" w:hAnsi="Times New Roman" w:cs="Times New Roman"/>
        </w:rPr>
        <w:t>expression sounded like they scolded us.</w:t>
      </w:r>
    </w:p>
    <w:p w14:paraId="09AF5345">
      <w:pPr>
        <w:jc w:val="both"/>
        <w:rPr>
          <w:rFonts w:ascii="Times New Roman" w:hAnsi="Times New Roman" w:cs="Times New Roman"/>
        </w:rPr>
      </w:pPr>
      <w:r>
        <w:rPr>
          <w:rFonts w:ascii="Times New Roman" w:hAnsi="Times New Roman" w:cs="Times New Roman"/>
        </w:rPr>
        <w:t>Eva (01:17:29): Because it offends them.</w:t>
      </w:r>
    </w:p>
    <w:p w14:paraId="1A0845BB">
      <w:pPr>
        <w:jc w:val="both"/>
        <w:rPr>
          <w:rFonts w:ascii="Times New Roman" w:hAnsi="Times New Roman" w:cs="Times New Roman"/>
        </w:rPr>
      </w:pPr>
      <w:r>
        <w:rPr>
          <w:rFonts w:ascii="Times New Roman" w:hAnsi="Times New Roman" w:cs="Times New Roman"/>
          <w:lang w:eastAsia="zh-CN"/>
        </w:rPr>
        <w:t>Jin Jing</w:t>
      </w:r>
      <w:r>
        <w:rPr>
          <w:rFonts w:ascii="Times New Roman" w:hAnsi="Times New Roman" w:cs="Times New Roman"/>
        </w:rPr>
        <w:t>(01:17:31): Yes</w:t>
      </w:r>
      <w:r>
        <w:rPr>
          <w:rFonts w:hint="eastAsia" w:ascii="Times New Roman" w:hAnsi="Times New Roman" w:cs="Times New Roman"/>
          <w:lang w:eastAsia="zh-CN"/>
        </w:rPr>
        <w:t>.</w:t>
      </w:r>
      <w:r>
        <w:rPr>
          <w:rFonts w:ascii="Times New Roman" w:hAnsi="Times New Roman" w:cs="Times New Roman"/>
        </w:rPr>
        <w:t xml:space="preserve"> This thing is still quite embarrassing; </w:t>
      </w:r>
      <w:r>
        <w:rPr>
          <w:rFonts w:ascii="Times New Roman" w:hAnsi="Times New Roman" w:cs="Times New Roman"/>
          <w:lang w:eastAsia="zh-CN"/>
        </w:rPr>
        <w:t xml:space="preserve">as a supermarket, you can at least put up a sign to instruct the pork to go to the designated counter to buy a single. </w:t>
      </w:r>
      <w:r>
        <w:rPr>
          <w:rFonts w:ascii="Times New Roman" w:hAnsi="Times New Roman" w:cs="Times New Roman"/>
        </w:rPr>
        <w:t xml:space="preserve">Just started this side of the </w:t>
      </w:r>
      <w:r>
        <w:rPr>
          <w:rFonts w:hint="eastAsia" w:ascii="Times New Roman" w:hAnsi="Times New Roman" w:cs="Times New Roman"/>
          <w:lang w:eastAsia="zh-CN"/>
        </w:rPr>
        <w:t>university</w:t>
      </w:r>
      <w:r>
        <w:rPr>
          <w:rFonts w:ascii="Times New Roman" w:hAnsi="Times New Roman" w:cs="Times New Roman"/>
        </w:rPr>
        <w:t xml:space="preserve"> partners, should be all don't know </w:t>
      </w:r>
      <w:r>
        <w:rPr>
          <w:rFonts w:ascii="Times New Roman" w:hAnsi="Times New Roman" w:cs="Times New Roman"/>
          <w:lang w:eastAsia="zh-CN"/>
        </w:rPr>
        <w:t xml:space="preserve">these, don't know pork can't be in the </w:t>
      </w:r>
      <w:r>
        <w:rPr>
          <w:rFonts w:ascii="Times New Roman" w:hAnsi="Times New Roman" w:cs="Times New Roman"/>
        </w:rPr>
        <w:t xml:space="preserve">supermarket's </w:t>
      </w:r>
      <w:r>
        <w:rPr>
          <w:rFonts w:ascii="Times New Roman" w:hAnsi="Times New Roman" w:cs="Times New Roman"/>
          <w:lang w:eastAsia="zh-CN"/>
        </w:rPr>
        <w:t xml:space="preserve">general </w:t>
      </w:r>
      <w:r>
        <w:rPr>
          <w:rFonts w:ascii="Times New Roman" w:hAnsi="Times New Roman" w:cs="Times New Roman"/>
        </w:rPr>
        <w:t>counter checkout.</w:t>
      </w:r>
    </w:p>
    <w:p w14:paraId="2F80A882">
      <w:pPr>
        <w:jc w:val="both"/>
        <w:rPr>
          <w:rFonts w:ascii="Times New Roman" w:hAnsi="Times New Roman" w:cs="Times New Roman"/>
        </w:rPr>
      </w:pPr>
      <w:r>
        <w:rPr>
          <w:rFonts w:ascii="Times New Roman" w:hAnsi="Times New Roman" w:cs="Times New Roman"/>
        </w:rPr>
        <w:t>Eva(01:17:59): It's true that they didn't go through this cultural practice on their side, and they didn't have a lot of reminders.</w:t>
      </w:r>
    </w:p>
    <w:p w14:paraId="45BDFDF7">
      <w:pPr>
        <w:jc w:val="both"/>
        <w:rPr>
          <w:rFonts w:ascii="Times New Roman" w:hAnsi="Times New Roman" w:cs="Times New Roman"/>
          <w:lang w:eastAsia="zh-CN"/>
        </w:rPr>
      </w:pPr>
      <w:r>
        <w:rPr>
          <w:rFonts w:ascii="Times New Roman" w:hAnsi="Times New Roman" w:cs="Times New Roman"/>
        </w:rPr>
        <w:t xml:space="preserve">JInJing(01:18:22): There is also the fact that the efficiency of the </w:t>
      </w:r>
      <w:r>
        <w:rPr>
          <w:rFonts w:hint="eastAsia" w:ascii="Times New Roman" w:hAnsi="Times New Roman" w:cs="Times New Roman"/>
          <w:lang w:eastAsia="zh-CN"/>
        </w:rPr>
        <w:t>university</w:t>
      </w:r>
      <w:r>
        <w:rPr>
          <w:rFonts w:ascii="Times New Roman" w:hAnsi="Times New Roman" w:cs="Times New Roman"/>
        </w:rPr>
        <w:t xml:space="preserve"> is slow and not careful. When I first came here</w:t>
      </w:r>
      <w:r>
        <w:rPr>
          <w:rFonts w:ascii="Times New Roman" w:hAnsi="Times New Roman" w:cs="Times New Roman"/>
          <w:lang w:eastAsia="zh-CN"/>
        </w:rPr>
        <w:t xml:space="preserve">, </w:t>
      </w:r>
      <w:r>
        <w:rPr>
          <w:rFonts w:ascii="Times New Roman" w:hAnsi="Times New Roman" w:cs="Times New Roman"/>
        </w:rPr>
        <w:t>the education consultant helped me choose the class. T</w:t>
      </w:r>
      <w:r>
        <w:rPr>
          <w:rFonts w:ascii="Times New Roman" w:hAnsi="Times New Roman" w:cs="Times New Roman"/>
          <w:lang w:eastAsia="zh-CN"/>
        </w:rPr>
        <w:t xml:space="preserve">he result of </w:t>
      </w:r>
      <w:r>
        <w:rPr>
          <w:rFonts w:ascii="Times New Roman" w:hAnsi="Times New Roman" w:cs="Times New Roman"/>
        </w:rPr>
        <w:t xml:space="preserve">their own checking </w:t>
      </w:r>
      <w:r>
        <w:rPr>
          <w:rFonts w:ascii="Times New Roman" w:hAnsi="Times New Roman" w:cs="Times New Roman"/>
          <w:lang w:eastAsia="zh-CN"/>
        </w:rPr>
        <w:t xml:space="preserve">found that </w:t>
      </w:r>
      <w:r>
        <w:rPr>
          <w:rFonts w:ascii="Times New Roman" w:hAnsi="Times New Roman" w:cs="Times New Roman"/>
        </w:rPr>
        <w:t xml:space="preserve">the education consultant </w:t>
      </w:r>
      <w:r>
        <w:rPr>
          <w:rFonts w:ascii="Times New Roman" w:hAnsi="Times New Roman" w:cs="Times New Roman"/>
          <w:lang w:eastAsia="zh-CN"/>
        </w:rPr>
        <w:t xml:space="preserve">helped me to </w:t>
      </w:r>
      <w:r>
        <w:rPr>
          <w:rFonts w:ascii="Times New Roman" w:hAnsi="Times New Roman" w:cs="Times New Roman"/>
        </w:rPr>
        <w:t>choose the class wrong</w:t>
      </w:r>
      <w:r>
        <w:rPr>
          <w:rFonts w:ascii="Times New Roman" w:hAnsi="Times New Roman" w:cs="Times New Roman"/>
          <w:lang w:eastAsia="zh-CN"/>
        </w:rPr>
        <w:t xml:space="preserve">, and </w:t>
      </w:r>
      <w:r>
        <w:rPr>
          <w:rFonts w:ascii="Times New Roman" w:hAnsi="Times New Roman" w:cs="Times New Roman"/>
        </w:rPr>
        <w:t xml:space="preserve">then I found out after their own checking. Then I </w:t>
      </w:r>
      <w:r>
        <w:rPr>
          <w:rFonts w:ascii="Times New Roman" w:hAnsi="Times New Roman" w:cs="Times New Roman"/>
          <w:lang w:eastAsia="zh-CN"/>
        </w:rPr>
        <w:t xml:space="preserve">went to the Ministry of Education, and </w:t>
      </w:r>
      <w:r>
        <w:rPr>
          <w:rFonts w:ascii="Times New Roman" w:hAnsi="Times New Roman" w:cs="Times New Roman"/>
        </w:rPr>
        <w:t xml:space="preserve">he told me that the </w:t>
      </w:r>
      <w:r>
        <w:rPr>
          <w:rFonts w:hint="eastAsia" w:ascii="Times New Roman" w:hAnsi="Times New Roman" w:cs="Times New Roman"/>
          <w:lang w:eastAsia="zh-CN"/>
        </w:rPr>
        <w:t>university</w:t>
      </w:r>
      <w:r>
        <w:rPr>
          <w:rFonts w:ascii="Times New Roman" w:hAnsi="Times New Roman" w:cs="Times New Roman"/>
        </w:rPr>
        <w:t xml:space="preserve"> was closed for </w:t>
      </w:r>
      <w:r>
        <w:rPr>
          <w:rFonts w:ascii="Times New Roman" w:hAnsi="Times New Roman" w:cs="Times New Roman"/>
          <w:lang w:eastAsia="zh-CN"/>
        </w:rPr>
        <w:t>the</w:t>
      </w:r>
      <w:r>
        <w:rPr>
          <w:rFonts w:ascii="Times New Roman" w:hAnsi="Times New Roman" w:cs="Times New Roman"/>
        </w:rPr>
        <w:t xml:space="preserve"> holidays and that I could only change it when the </w:t>
      </w:r>
      <w:r>
        <w:rPr>
          <w:rFonts w:hint="eastAsia" w:ascii="Times New Roman" w:hAnsi="Times New Roman" w:cs="Times New Roman"/>
          <w:lang w:eastAsia="zh-CN"/>
        </w:rPr>
        <w:t>university</w:t>
      </w:r>
      <w:r>
        <w:rPr>
          <w:rFonts w:ascii="Times New Roman" w:hAnsi="Times New Roman" w:cs="Times New Roman"/>
        </w:rPr>
        <w:t xml:space="preserve"> year started. Then, the second time I chose a course, he chose my elective course wrong, too, and by then, the semester was already half over. I went to the head of the department </w:t>
      </w:r>
      <w:r>
        <w:rPr>
          <w:rFonts w:ascii="Times New Roman" w:hAnsi="Times New Roman" w:cs="Times New Roman"/>
          <w:lang w:eastAsia="zh-CN"/>
        </w:rPr>
        <w:t>for feedback</w:t>
      </w:r>
      <w:r>
        <w:rPr>
          <w:rFonts w:ascii="Times New Roman" w:hAnsi="Times New Roman" w:cs="Times New Roman"/>
        </w:rPr>
        <w:t xml:space="preserve">, and he said </w:t>
      </w:r>
      <w:r>
        <w:rPr>
          <w:rFonts w:ascii="Times New Roman" w:hAnsi="Times New Roman" w:cs="Times New Roman"/>
          <w:lang w:eastAsia="zh-CN"/>
        </w:rPr>
        <w:t xml:space="preserve">he </w:t>
      </w:r>
      <w:r>
        <w:rPr>
          <w:rFonts w:ascii="Times New Roman" w:hAnsi="Times New Roman" w:cs="Times New Roman"/>
        </w:rPr>
        <w:t xml:space="preserve">wasn't aware of this, </w:t>
      </w:r>
      <w:r>
        <w:rPr>
          <w:rFonts w:ascii="Times New Roman" w:hAnsi="Times New Roman" w:cs="Times New Roman"/>
          <w:lang w:eastAsia="zh-CN"/>
        </w:rPr>
        <w:t xml:space="preserve">so </w:t>
      </w:r>
      <w:r>
        <w:rPr>
          <w:rFonts w:ascii="Times New Roman" w:hAnsi="Times New Roman" w:cs="Times New Roman"/>
        </w:rPr>
        <w:t xml:space="preserve">he removed the course </w:t>
      </w:r>
      <w:r>
        <w:rPr>
          <w:rFonts w:ascii="Times New Roman" w:hAnsi="Times New Roman" w:cs="Times New Roman"/>
          <w:lang w:eastAsia="zh-CN"/>
        </w:rPr>
        <w:t xml:space="preserve">for me, so I was </w:t>
      </w:r>
      <w:r>
        <w:rPr>
          <w:rFonts w:ascii="Times New Roman" w:hAnsi="Times New Roman" w:cs="Times New Roman"/>
        </w:rPr>
        <w:t xml:space="preserve">supposed to be </w:t>
      </w:r>
      <w:r>
        <w:rPr>
          <w:rFonts w:ascii="Times New Roman" w:hAnsi="Times New Roman" w:cs="Times New Roman"/>
          <w:lang w:eastAsia="zh-CN"/>
        </w:rPr>
        <w:t xml:space="preserve">missing </w:t>
      </w:r>
      <w:r>
        <w:rPr>
          <w:rFonts w:ascii="Times New Roman" w:hAnsi="Times New Roman" w:cs="Times New Roman"/>
        </w:rPr>
        <w:t xml:space="preserve">a course </w:t>
      </w:r>
      <w:r>
        <w:rPr>
          <w:rFonts w:ascii="Times New Roman" w:hAnsi="Times New Roman" w:cs="Times New Roman"/>
          <w:lang w:eastAsia="zh-CN"/>
        </w:rPr>
        <w:t xml:space="preserve">that </w:t>
      </w:r>
      <w:r>
        <w:rPr>
          <w:rFonts w:ascii="Times New Roman" w:hAnsi="Times New Roman" w:cs="Times New Roman"/>
        </w:rPr>
        <w:t>term</w:t>
      </w:r>
      <w:r>
        <w:rPr>
          <w:rFonts w:ascii="Times New Roman" w:hAnsi="Times New Roman" w:cs="Times New Roman"/>
          <w:lang w:eastAsia="zh-CN"/>
        </w:rPr>
        <w:t xml:space="preserve">. </w:t>
      </w:r>
      <w:r>
        <w:rPr>
          <w:rFonts w:ascii="Times New Roman" w:hAnsi="Times New Roman" w:cs="Times New Roman"/>
        </w:rPr>
        <w:t>Also, some time ago, it was Eid, and Malays were not allowed to eat or drink after the sun rose in the morning until the sun went down</w:t>
      </w:r>
      <w:r>
        <w:rPr>
          <w:rFonts w:ascii="Times New Roman" w:hAnsi="Times New Roman" w:cs="Times New Roman"/>
          <w:lang w:eastAsia="zh-CN"/>
        </w:rPr>
        <w:t xml:space="preserve">. </w:t>
      </w:r>
      <w:r>
        <w:rPr>
          <w:rFonts w:ascii="Times New Roman" w:hAnsi="Times New Roman" w:cs="Times New Roman"/>
        </w:rPr>
        <w:t xml:space="preserve">There are many </w:t>
      </w:r>
      <w:r>
        <w:rPr>
          <w:rFonts w:ascii="Times New Roman" w:hAnsi="Times New Roman" w:cs="Times New Roman"/>
          <w:lang w:eastAsia="zh-CN"/>
        </w:rPr>
        <w:t xml:space="preserve">Malay </w:t>
      </w:r>
      <w:r>
        <w:rPr>
          <w:rFonts w:ascii="Times New Roman" w:hAnsi="Times New Roman" w:cs="Times New Roman"/>
        </w:rPr>
        <w:t xml:space="preserve">teachers in our </w:t>
      </w:r>
      <w:r>
        <w:rPr>
          <w:rFonts w:hint="eastAsia" w:ascii="Times New Roman" w:hAnsi="Times New Roman" w:cs="Times New Roman"/>
          <w:lang w:eastAsia="zh-CN"/>
        </w:rPr>
        <w:t>university</w:t>
      </w:r>
      <w:r>
        <w:rPr>
          <w:rFonts w:ascii="Times New Roman" w:hAnsi="Times New Roman" w:cs="Times New Roman"/>
        </w:rPr>
        <w:t xml:space="preserve">, and my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classmates told me to try not to drink or eat in front of them </w:t>
      </w:r>
      <w:r>
        <w:rPr>
          <w:rFonts w:ascii="Times New Roman" w:hAnsi="Times New Roman" w:cs="Times New Roman"/>
          <w:lang w:eastAsia="zh-CN"/>
        </w:rPr>
        <w:t xml:space="preserve">during </w:t>
      </w:r>
      <w:r>
        <w:rPr>
          <w:rFonts w:ascii="Times New Roman" w:hAnsi="Times New Roman" w:cs="Times New Roman"/>
        </w:rPr>
        <w:t xml:space="preserve">Eid when </w:t>
      </w:r>
      <w:r>
        <w:rPr>
          <w:rFonts w:ascii="Times New Roman" w:hAnsi="Times New Roman" w:cs="Times New Roman"/>
          <w:lang w:eastAsia="zh-CN"/>
        </w:rPr>
        <w:t xml:space="preserve">we </w:t>
      </w:r>
      <w:r>
        <w:rPr>
          <w:rFonts w:ascii="Times New Roman" w:hAnsi="Times New Roman" w:cs="Times New Roman"/>
        </w:rPr>
        <w:t xml:space="preserve">are in class. Sometimes, </w:t>
      </w:r>
      <w:r>
        <w:rPr>
          <w:rFonts w:ascii="Times New Roman" w:hAnsi="Times New Roman" w:cs="Times New Roman"/>
          <w:lang w:eastAsia="zh-CN"/>
        </w:rPr>
        <w:t xml:space="preserve">I don't really dare to drink water during a </w:t>
      </w:r>
      <w:r>
        <w:rPr>
          <w:rFonts w:ascii="Times New Roman" w:hAnsi="Times New Roman" w:cs="Times New Roman"/>
        </w:rPr>
        <w:t xml:space="preserve">two-hour </w:t>
      </w:r>
      <w:r>
        <w:rPr>
          <w:rFonts w:ascii="Times New Roman" w:hAnsi="Times New Roman" w:cs="Times New Roman"/>
          <w:lang w:eastAsia="zh-CN"/>
        </w:rPr>
        <w:t>lesson. I'm afraid that the teachers will blame me and offend them.</w:t>
      </w:r>
    </w:p>
    <w:p w14:paraId="45C1064E">
      <w:pPr>
        <w:jc w:val="both"/>
        <w:rPr>
          <w:rFonts w:ascii="Times New Roman" w:hAnsi="Times New Roman" w:cs="Times New Roman"/>
        </w:rPr>
      </w:pPr>
      <w:r>
        <w:rPr>
          <w:rFonts w:ascii="Times New Roman" w:hAnsi="Times New Roman" w:cs="Times New Roman"/>
        </w:rPr>
        <w:t xml:space="preserve">Eva(01:20:50): It shouldn't. </w:t>
      </w:r>
      <w:r>
        <w:rPr>
          <w:rFonts w:ascii="Times New Roman" w:hAnsi="Times New Roman" w:cs="Times New Roman"/>
          <w:lang w:eastAsia="zh-CN"/>
        </w:rPr>
        <w:t xml:space="preserve">But it </w:t>
      </w:r>
      <w:r>
        <w:rPr>
          <w:rFonts w:ascii="Times New Roman" w:hAnsi="Times New Roman" w:cs="Times New Roman"/>
        </w:rPr>
        <w:t>messes with your psyche a bit!</w:t>
      </w:r>
    </w:p>
    <w:p w14:paraId="6FBC7809">
      <w:pPr>
        <w:jc w:val="both"/>
        <w:rPr>
          <w:rFonts w:ascii="Times New Roman" w:hAnsi="Times New Roman" w:cs="Times New Roman"/>
          <w:lang w:eastAsia="zh-CN"/>
        </w:rPr>
      </w:pPr>
      <w:r>
        <w:rPr>
          <w:rFonts w:ascii="Times New Roman" w:hAnsi="Times New Roman" w:cs="Times New Roman"/>
          <w:lang w:eastAsia="zh-CN"/>
        </w:rPr>
        <w:t xml:space="preserve">Jin Jing </w:t>
      </w:r>
      <w:r>
        <w:rPr>
          <w:rFonts w:ascii="Times New Roman" w:hAnsi="Times New Roman" w:cs="Times New Roman"/>
        </w:rPr>
        <w:t xml:space="preserve">(01:21:01): Yeah, because we don't really understand </w:t>
      </w:r>
      <w:r>
        <w:rPr>
          <w:rFonts w:ascii="Times New Roman" w:hAnsi="Times New Roman" w:cs="Times New Roman"/>
          <w:lang w:eastAsia="zh-CN"/>
        </w:rPr>
        <w:t xml:space="preserve">their </w:t>
      </w:r>
      <w:r>
        <w:rPr>
          <w:rFonts w:ascii="Times New Roman" w:hAnsi="Times New Roman" w:cs="Times New Roman"/>
        </w:rPr>
        <w:t xml:space="preserve">religious culture, </w:t>
      </w:r>
      <w:r>
        <w:rPr>
          <w:rFonts w:ascii="Times New Roman" w:hAnsi="Times New Roman" w:cs="Times New Roman"/>
          <w:lang w:eastAsia="zh-CN"/>
        </w:rPr>
        <w:t>just for fear of offending them.</w:t>
      </w:r>
    </w:p>
    <w:p w14:paraId="30888A2B">
      <w:pPr>
        <w:jc w:val="both"/>
        <w:rPr>
          <w:rFonts w:ascii="Times New Roman" w:hAnsi="Times New Roman" w:cs="Times New Roman"/>
        </w:rPr>
      </w:pPr>
      <w:r>
        <w:rPr>
          <w:rFonts w:ascii="Times New Roman" w:hAnsi="Times New Roman" w:cs="Times New Roman"/>
        </w:rPr>
        <w:t>Eva(01:21:11): I understand, thanks for sharing</w:t>
      </w:r>
      <w:r>
        <w:rPr>
          <w:rFonts w:ascii="Times New Roman" w:hAnsi="Times New Roman" w:cs="Times New Roman"/>
          <w:lang w:eastAsia="zh-CN"/>
        </w:rPr>
        <w:t>.</w:t>
      </w:r>
      <w:r>
        <w:rPr>
          <w:rFonts w:ascii="Times New Roman" w:hAnsi="Times New Roman" w:cs="Times New Roman"/>
        </w:rPr>
        <w:t xml:space="preserve"> Finally, please tell me if there are any unacceptable cultural differences.</w:t>
      </w:r>
    </w:p>
    <w:p w14:paraId="321FB1BC">
      <w:pPr>
        <w:jc w:val="both"/>
        <w:rPr>
          <w:rFonts w:ascii="Times New Roman" w:hAnsi="Times New Roman" w:cs="Times New Roman"/>
        </w:rPr>
      </w:pPr>
      <w:r>
        <w:rPr>
          <w:rFonts w:ascii="Times New Roman" w:hAnsi="Times New Roman" w:cs="Times New Roman"/>
        </w:rPr>
        <w:t>Zhongyuan Hu (01:21:20): Honestly, I'm OK. I don't have any cultural differences that I can't accept</w:t>
      </w:r>
      <w:r>
        <w:rPr>
          <w:rFonts w:ascii="Times New Roman" w:hAnsi="Times New Roman" w:cs="Times New Roman"/>
          <w:lang w:eastAsia="zh-CN"/>
        </w:rPr>
        <w:t xml:space="preserve">. Our </w:t>
      </w:r>
      <w:r>
        <w:rPr>
          <w:rFonts w:ascii="Times New Roman" w:hAnsi="Times New Roman" w:cs="Times New Roman"/>
        </w:rPr>
        <w:t xml:space="preserve">world is a big cultural body </w:t>
      </w:r>
      <w:r>
        <w:rPr>
          <w:rFonts w:ascii="Times New Roman" w:hAnsi="Times New Roman" w:cs="Times New Roman"/>
          <w:lang w:eastAsia="zh-CN"/>
        </w:rPr>
        <w:t xml:space="preserve">with </w:t>
      </w:r>
      <w:r>
        <w:rPr>
          <w:rFonts w:ascii="Times New Roman" w:hAnsi="Times New Roman" w:cs="Times New Roman"/>
        </w:rPr>
        <w:t>various religions and people</w:t>
      </w:r>
      <w:r>
        <w:rPr>
          <w:rFonts w:ascii="Times New Roman" w:hAnsi="Times New Roman" w:cs="Times New Roman"/>
          <w:lang w:eastAsia="zh-CN"/>
        </w:rPr>
        <w:t xml:space="preserve">. </w:t>
      </w:r>
      <w:r>
        <w:rPr>
          <w:rFonts w:ascii="Times New Roman" w:hAnsi="Times New Roman" w:cs="Times New Roman"/>
        </w:rPr>
        <w:t xml:space="preserve">I </w:t>
      </w:r>
      <w:r>
        <w:rPr>
          <w:rFonts w:ascii="Times New Roman" w:hAnsi="Times New Roman" w:cs="Times New Roman"/>
          <w:lang w:eastAsia="zh-CN"/>
        </w:rPr>
        <w:t xml:space="preserve">come here </w:t>
      </w:r>
      <w:r>
        <w:rPr>
          <w:rFonts w:ascii="Times New Roman" w:hAnsi="Times New Roman" w:cs="Times New Roman"/>
        </w:rPr>
        <w:t>with that kind of tolerance</w:t>
      </w:r>
      <w:r>
        <w:rPr>
          <w:rFonts w:ascii="Times New Roman" w:hAnsi="Times New Roman" w:cs="Times New Roman"/>
          <w:lang w:eastAsia="zh-CN"/>
        </w:rPr>
        <w:t>. It'</w:t>
      </w:r>
      <w:r>
        <w:rPr>
          <w:rFonts w:ascii="Times New Roman" w:hAnsi="Times New Roman" w:cs="Times New Roman"/>
        </w:rPr>
        <w:t xml:space="preserve">s the same as saying that I'm bringing my culture to </w:t>
      </w:r>
      <w:r>
        <w:rPr>
          <w:rFonts w:ascii="Times New Roman" w:hAnsi="Times New Roman" w:cs="Times New Roman"/>
          <w:lang w:eastAsia="zh-CN"/>
        </w:rPr>
        <w:t xml:space="preserve">Malaysia </w:t>
      </w:r>
      <w:r>
        <w:rPr>
          <w:rFonts w:ascii="Times New Roman" w:hAnsi="Times New Roman" w:cs="Times New Roman"/>
        </w:rPr>
        <w:t>to flourish, and I can try to accept the local culture. I'm happy to accept the local culture and learn from it</w:t>
      </w:r>
      <w:r>
        <w:rPr>
          <w:rFonts w:ascii="Times New Roman" w:hAnsi="Times New Roman" w:cs="Times New Roman"/>
          <w:lang w:eastAsia="zh-CN"/>
        </w:rPr>
        <w:t xml:space="preserve">. </w:t>
      </w:r>
      <w:r>
        <w:rPr>
          <w:rFonts w:ascii="Times New Roman" w:hAnsi="Times New Roman" w:cs="Times New Roman"/>
        </w:rPr>
        <w:t xml:space="preserve">Because of mutual respect, each other can be better </w:t>
      </w:r>
      <w:r>
        <w:rPr>
          <w:rFonts w:ascii="Times New Roman" w:hAnsi="Times New Roman" w:cs="Times New Roman"/>
          <w:lang w:eastAsia="zh-CN"/>
        </w:rPr>
        <w:t xml:space="preserve">to </w:t>
      </w:r>
      <w:r>
        <w:rPr>
          <w:rFonts w:ascii="Times New Roman" w:hAnsi="Times New Roman" w:cs="Times New Roman"/>
        </w:rPr>
        <w:t xml:space="preserve">promote the progress </w:t>
      </w:r>
      <w:r>
        <w:rPr>
          <w:rFonts w:ascii="Times New Roman" w:hAnsi="Times New Roman" w:cs="Times New Roman"/>
          <w:lang w:eastAsia="zh-CN"/>
        </w:rPr>
        <w:t xml:space="preserve">and </w:t>
      </w:r>
      <w:r>
        <w:rPr>
          <w:rFonts w:ascii="Times New Roman" w:hAnsi="Times New Roman" w:cs="Times New Roman"/>
        </w:rPr>
        <w:t xml:space="preserve">development of humanity. </w:t>
      </w:r>
      <w:r>
        <w:rPr>
          <w:rFonts w:ascii="Times New Roman" w:hAnsi="Times New Roman" w:cs="Times New Roman"/>
          <w:lang w:eastAsia="zh-CN"/>
        </w:rPr>
        <w:t xml:space="preserve">In addition, </w:t>
      </w:r>
      <w:r>
        <w:rPr>
          <w:rFonts w:ascii="Times New Roman" w:hAnsi="Times New Roman" w:cs="Times New Roman"/>
        </w:rPr>
        <w:t xml:space="preserve">Malaysia's efficiency is </w:t>
      </w:r>
      <w:r>
        <w:rPr>
          <w:rFonts w:ascii="Times New Roman" w:hAnsi="Times New Roman" w:cs="Times New Roman"/>
          <w:lang w:eastAsia="zh-CN"/>
        </w:rPr>
        <w:t>very slow, so I</w:t>
      </w:r>
      <w:r>
        <w:rPr>
          <w:rFonts w:ascii="Times New Roman" w:hAnsi="Times New Roman" w:cs="Times New Roman"/>
        </w:rPr>
        <w:t xml:space="preserve"> need to be here. If he is low, I will write him a complaint letter directly</w:t>
      </w:r>
      <w:r>
        <w:rPr>
          <w:rFonts w:ascii="Times New Roman" w:hAnsi="Times New Roman" w:cs="Times New Roman"/>
          <w:lang w:eastAsia="zh-CN"/>
        </w:rPr>
        <w:t xml:space="preserve">. </w:t>
      </w:r>
      <w:r>
        <w:rPr>
          <w:rFonts w:ascii="Times New Roman" w:hAnsi="Times New Roman" w:cs="Times New Roman"/>
        </w:rPr>
        <w:t>Because my cousin is studying in Spain</w:t>
      </w:r>
      <w:r>
        <w:rPr>
          <w:rFonts w:ascii="Times New Roman" w:hAnsi="Times New Roman" w:cs="Times New Roman"/>
          <w:lang w:eastAsia="zh-CN"/>
        </w:rPr>
        <w:t xml:space="preserve">, she </w:t>
      </w:r>
      <w:r>
        <w:rPr>
          <w:rFonts w:ascii="Times New Roman" w:hAnsi="Times New Roman" w:cs="Times New Roman"/>
        </w:rPr>
        <w:t>told me that I am terrified of being complained about in foreign countries, and that's what I must catch</w:t>
      </w:r>
      <w:r>
        <w:rPr>
          <w:rFonts w:ascii="Times New Roman" w:hAnsi="Times New Roman" w:cs="Times New Roman"/>
          <w:lang w:eastAsia="zh-CN"/>
        </w:rPr>
        <w:t xml:space="preserve">. </w:t>
      </w:r>
      <w:r>
        <w:rPr>
          <w:rFonts w:ascii="Times New Roman" w:hAnsi="Times New Roman" w:cs="Times New Roman"/>
        </w:rPr>
        <w:t xml:space="preserve">If I am not satisfied with any point, I will complain directly </w:t>
      </w:r>
      <w:r>
        <w:rPr>
          <w:rFonts w:ascii="Times New Roman" w:hAnsi="Times New Roman" w:cs="Times New Roman"/>
          <w:lang w:eastAsia="zh-CN"/>
        </w:rPr>
        <w:t xml:space="preserve">to </w:t>
      </w:r>
      <w:r>
        <w:rPr>
          <w:rFonts w:ascii="Times New Roman" w:hAnsi="Times New Roman" w:cs="Times New Roman"/>
        </w:rPr>
        <w:t xml:space="preserve">their leaders. If he insults you or calls you names, take out your mobile phone and film them with the camera so that </w:t>
      </w:r>
      <w:r>
        <w:rPr>
          <w:rFonts w:ascii="Times New Roman" w:hAnsi="Times New Roman" w:cs="Times New Roman"/>
          <w:lang w:eastAsia="zh-CN"/>
        </w:rPr>
        <w:t>you</w:t>
      </w:r>
      <w:r>
        <w:rPr>
          <w:rFonts w:ascii="Times New Roman" w:hAnsi="Times New Roman" w:cs="Times New Roman"/>
        </w:rPr>
        <w:t xml:space="preserve"> can protect yourself better.</w:t>
      </w:r>
    </w:p>
    <w:p w14:paraId="1BB2521B">
      <w:pPr>
        <w:jc w:val="both"/>
        <w:rPr>
          <w:rFonts w:ascii="Times New Roman" w:hAnsi="Times New Roman" w:cs="Times New Roman"/>
        </w:rPr>
      </w:pPr>
      <w:r>
        <w:rPr>
          <w:rFonts w:ascii="Times New Roman" w:hAnsi="Times New Roman" w:cs="Times New Roman"/>
        </w:rPr>
        <w:t>Eva (01:23:25): OK, so thank you so much for joining us. We're almost at the end of our time.</w:t>
      </w:r>
      <w:r>
        <w:rPr>
          <w:rFonts w:ascii="Times New Roman" w:hAnsi="Times New Roman" w:cs="Times New Roman"/>
          <w:lang w:eastAsia="zh-CN"/>
        </w:rPr>
        <w:t xml:space="preserve"> </w:t>
      </w:r>
      <w:r>
        <w:rPr>
          <w:rFonts w:ascii="Times New Roman" w:hAnsi="Times New Roman" w:cs="Times New Roman"/>
        </w:rPr>
        <w:t xml:space="preserve">One last question: What is the biggest thing that people have learned about themselves during their </w:t>
      </w:r>
      <w:r>
        <w:rPr>
          <w:rFonts w:ascii="Times New Roman" w:hAnsi="Times New Roman" w:cs="Times New Roman"/>
          <w:lang w:eastAsia="zh-CN"/>
        </w:rPr>
        <w:t xml:space="preserve">studies in </w:t>
      </w:r>
      <w:r>
        <w:rPr>
          <w:rFonts w:ascii="Times New Roman" w:hAnsi="Times New Roman" w:cs="Times New Roman"/>
        </w:rPr>
        <w:t xml:space="preserve">Malaysia? Let's start with that, </w:t>
      </w:r>
      <w:r>
        <w:rPr>
          <w:rFonts w:ascii="Times New Roman" w:hAnsi="Times New Roman" w:cs="Times New Roman"/>
          <w:lang w:eastAsia="zh-CN"/>
        </w:rPr>
        <w:t>Rui.</w:t>
      </w:r>
    </w:p>
    <w:p w14:paraId="586B3CC9">
      <w:pPr>
        <w:jc w:val="both"/>
        <w:rPr>
          <w:rFonts w:ascii="Times New Roman" w:hAnsi="Times New Roman" w:cs="Times New Roman"/>
          <w:lang w:eastAsia="zh-CN"/>
        </w:rPr>
      </w:pPr>
      <w:r>
        <w:rPr>
          <w:rFonts w:ascii="Times New Roman" w:hAnsi="Times New Roman" w:cs="Times New Roman"/>
        </w:rPr>
        <w:t xml:space="preserve">Xu Rui (01:23:47): The first is to live more independently. </w:t>
      </w:r>
      <w:r>
        <w:rPr>
          <w:rFonts w:ascii="Times New Roman" w:hAnsi="Times New Roman" w:cs="Times New Roman"/>
          <w:lang w:eastAsia="zh-CN"/>
        </w:rPr>
        <w:t xml:space="preserve">The second is that I </w:t>
      </w:r>
      <w:r>
        <w:rPr>
          <w:rFonts w:ascii="Times New Roman" w:hAnsi="Times New Roman" w:cs="Times New Roman"/>
        </w:rPr>
        <w:t xml:space="preserve">can get in touch with more cultures here because I am very interested in the local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culture and Islamic culture. </w:t>
      </w:r>
      <w:r>
        <w:rPr>
          <w:rFonts w:ascii="Times New Roman" w:hAnsi="Times New Roman" w:cs="Times New Roman"/>
          <w:lang w:eastAsia="zh-CN"/>
        </w:rPr>
        <w:t xml:space="preserve">For example, </w:t>
      </w:r>
      <w:r>
        <w:rPr>
          <w:rFonts w:ascii="Times New Roman" w:hAnsi="Times New Roman" w:cs="Times New Roman"/>
        </w:rPr>
        <w:t xml:space="preserve">I have </w:t>
      </w:r>
      <w:r>
        <w:rPr>
          <w:rFonts w:ascii="Times New Roman" w:hAnsi="Times New Roman" w:cs="Times New Roman"/>
          <w:lang w:eastAsia="zh-CN"/>
        </w:rPr>
        <w:t xml:space="preserve">deliberately </w:t>
      </w:r>
      <w:r>
        <w:rPr>
          <w:rFonts w:ascii="Times New Roman" w:hAnsi="Times New Roman" w:cs="Times New Roman"/>
        </w:rPr>
        <w:t xml:space="preserve">chatted with my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friends </w:t>
      </w:r>
      <w:r>
        <w:rPr>
          <w:rFonts w:ascii="Times New Roman" w:hAnsi="Times New Roman" w:cs="Times New Roman"/>
          <w:lang w:eastAsia="zh-CN"/>
        </w:rPr>
        <w:t xml:space="preserve">to learn more about their </w:t>
      </w:r>
      <w:r>
        <w:rPr>
          <w:rFonts w:ascii="Times New Roman" w:hAnsi="Times New Roman" w:cs="Times New Roman"/>
        </w:rPr>
        <w:t xml:space="preserve">education system, their Chinese language education, their eating habits </w:t>
      </w:r>
      <w:r>
        <w:rPr>
          <w:rFonts w:ascii="Times New Roman" w:hAnsi="Times New Roman" w:cs="Times New Roman"/>
          <w:lang w:eastAsia="zh-CN"/>
        </w:rPr>
        <w:t>and so on.</w:t>
      </w:r>
    </w:p>
    <w:p w14:paraId="40E0097F">
      <w:pPr>
        <w:jc w:val="both"/>
        <w:rPr>
          <w:rFonts w:ascii="Times New Roman" w:hAnsi="Times New Roman" w:cs="Times New Roman"/>
        </w:rPr>
      </w:pPr>
      <w:r>
        <w:rPr>
          <w:rFonts w:ascii="Times New Roman" w:hAnsi="Times New Roman" w:cs="Times New Roman"/>
        </w:rPr>
        <w:t>Eva(01:24:58): OK, thanks for sharing</w:t>
      </w:r>
      <w:r>
        <w:rPr>
          <w:rFonts w:ascii="Times New Roman" w:hAnsi="Times New Roman" w:cs="Times New Roman"/>
          <w:lang w:eastAsia="zh-CN"/>
        </w:rPr>
        <w:t xml:space="preserve">. What's the next thing </w:t>
      </w:r>
      <w:r>
        <w:rPr>
          <w:rFonts w:ascii="Times New Roman" w:hAnsi="Times New Roman" w:cs="Times New Roman"/>
        </w:rPr>
        <w:t>Liyan said about your biggest takeaway?</w:t>
      </w:r>
    </w:p>
    <w:p w14:paraId="5CED418C">
      <w:pPr>
        <w:jc w:val="both"/>
        <w:rPr>
          <w:rFonts w:ascii="Times New Roman" w:hAnsi="Times New Roman" w:cs="Times New Roman"/>
          <w:lang w:eastAsia="zh-CN"/>
        </w:rPr>
      </w:pPr>
      <w:r>
        <w:rPr>
          <w:rFonts w:ascii="Times New Roman" w:hAnsi="Times New Roman" w:cs="Times New Roman"/>
        </w:rPr>
        <w:t>YAN LI (01:25:27): I feel like it should be changed.</w:t>
      </w:r>
      <w:r>
        <w:rPr>
          <w:rFonts w:ascii="Times New Roman" w:hAnsi="Times New Roman" w:cs="Times New Roman"/>
          <w:lang w:eastAsia="zh-CN"/>
        </w:rPr>
        <w:t xml:space="preserve"> One is a change in perception. </w:t>
      </w:r>
      <w:r>
        <w:rPr>
          <w:rFonts w:ascii="Times New Roman" w:hAnsi="Times New Roman" w:cs="Times New Roman"/>
        </w:rPr>
        <w:t xml:space="preserve">After </w:t>
      </w:r>
      <w:r>
        <w:rPr>
          <w:rFonts w:ascii="Times New Roman" w:hAnsi="Times New Roman" w:cs="Times New Roman"/>
          <w:lang w:eastAsia="zh-CN"/>
        </w:rPr>
        <w:t>I came to Malaysia</w:t>
      </w:r>
      <w:r>
        <w:rPr>
          <w:rFonts w:ascii="Times New Roman" w:hAnsi="Times New Roman" w:cs="Times New Roman"/>
        </w:rPr>
        <w:t>, I wanted to go to other countries, like Thailand, England, Australia, Singapore, etc. I wanted to go to more places</w:t>
      </w:r>
      <w:r>
        <w:rPr>
          <w:rFonts w:ascii="Times New Roman" w:hAnsi="Times New Roman" w:cs="Times New Roman"/>
          <w:lang w:eastAsia="zh-CN"/>
        </w:rPr>
        <w:t xml:space="preserve"> and </w:t>
      </w:r>
      <w:r>
        <w:rPr>
          <w:rFonts w:ascii="Times New Roman" w:hAnsi="Times New Roman" w:cs="Times New Roman"/>
        </w:rPr>
        <w:t xml:space="preserve">more different landscapes, as well as learn about different cultures. </w:t>
      </w:r>
      <w:r>
        <w:rPr>
          <w:rFonts w:ascii="Times New Roman" w:hAnsi="Times New Roman" w:cs="Times New Roman"/>
          <w:lang w:eastAsia="zh-CN"/>
        </w:rPr>
        <w:t xml:space="preserve">The second is the change in </w:t>
      </w:r>
      <w:r>
        <w:rPr>
          <w:rFonts w:ascii="Times New Roman" w:hAnsi="Times New Roman" w:cs="Times New Roman"/>
        </w:rPr>
        <w:t>personality</w:t>
      </w:r>
      <w:r>
        <w:rPr>
          <w:rFonts w:ascii="Times New Roman" w:hAnsi="Times New Roman" w:cs="Times New Roman"/>
          <w:lang w:eastAsia="zh-CN"/>
        </w:rPr>
        <w:t xml:space="preserve">. </w:t>
      </w:r>
      <w:r>
        <w:rPr>
          <w:rFonts w:ascii="Times New Roman" w:hAnsi="Times New Roman" w:cs="Times New Roman"/>
        </w:rPr>
        <w:t>Before I was in China</w:t>
      </w:r>
      <w:r>
        <w:rPr>
          <w:rFonts w:ascii="Times New Roman" w:hAnsi="Times New Roman" w:cs="Times New Roman"/>
          <w:lang w:eastAsia="zh-CN"/>
        </w:rPr>
        <w:t xml:space="preserve">, </w:t>
      </w:r>
      <w:r>
        <w:rPr>
          <w:rFonts w:ascii="Times New Roman" w:hAnsi="Times New Roman" w:cs="Times New Roman"/>
        </w:rPr>
        <w:t xml:space="preserve">I might not be </w:t>
      </w:r>
      <w:r>
        <w:rPr>
          <w:rFonts w:ascii="Times New Roman" w:hAnsi="Times New Roman" w:cs="Times New Roman"/>
          <w:lang w:eastAsia="zh-CN"/>
        </w:rPr>
        <w:t xml:space="preserve">so </w:t>
      </w:r>
      <w:r>
        <w:rPr>
          <w:rFonts w:ascii="Times New Roman" w:hAnsi="Times New Roman" w:cs="Times New Roman"/>
        </w:rPr>
        <w:t>proactive in meeting new people or making new friends</w:t>
      </w:r>
      <w:r>
        <w:rPr>
          <w:rFonts w:ascii="Times New Roman" w:hAnsi="Times New Roman" w:cs="Times New Roman"/>
          <w:lang w:eastAsia="zh-CN"/>
        </w:rPr>
        <w:t xml:space="preserve">. </w:t>
      </w:r>
      <w:r>
        <w:rPr>
          <w:rFonts w:ascii="Times New Roman" w:hAnsi="Times New Roman" w:cs="Times New Roman"/>
        </w:rPr>
        <w:t xml:space="preserve">After </w:t>
      </w:r>
      <w:r>
        <w:rPr>
          <w:rFonts w:ascii="Times New Roman" w:hAnsi="Times New Roman" w:cs="Times New Roman"/>
          <w:lang w:eastAsia="zh-CN"/>
        </w:rPr>
        <w:t>I come to Malaysia</w:t>
      </w:r>
      <w:r>
        <w:rPr>
          <w:rFonts w:ascii="Times New Roman" w:hAnsi="Times New Roman" w:cs="Times New Roman"/>
        </w:rPr>
        <w:t>, I will take the initiative to make friends with people I can relate to</w:t>
      </w:r>
      <w:r>
        <w:rPr>
          <w:rFonts w:ascii="Times New Roman" w:hAnsi="Times New Roman" w:cs="Times New Roman"/>
          <w:lang w:eastAsia="zh-CN"/>
        </w:rPr>
        <w:t xml:space="preserve">, including </w:t>
      </w:r>
      <w:r>
        <w:rPr>
          <w:rFonts w:hint="eastAsia" w:ascii="Times New Roman" w:hAnsi="Times New Roman" w:cs="Times New Roman"/>
          <w:lang w:val="en-US" w:eastAsia="zh-CN"/>
        </w:rPr>
        <w:t xml:space="preserve">Malaysian, </w:t>
      </w:r>
      <w:r>
        <w:rPr>
          <w:rFonts w:ascii="Times New Roman" w:hAnsi="Times New Roman" w:cs="Times New Roman"/>
          <w:lang w:eastAsia="zh-CN"/>
        </w:rPr>
        <w:t xml:space="preserve">Chinese and </w:t>
      </w:r>
      <w:r>
        <w:rPr>
          <w:rFonts w:hint="eastAsia" w:ascii="Times New Roman" w:hAnsi="Times New Roman" w:cs="Times New Roman"/>
          <w:lang w:val="en-US" w:eastAsia="zh-CN"/>
        </w:rPr>
        <w:t xml:space="preserve">Malaysian </w:t>
      </w:r>
      <w:r>
        <w:rPr>
          <w:rFonts w:ascii="Times New Roman" w:hAnsi="Times New Roman" w:cs="Times New Roman"/>
          <w:lang w:eastAsia="zh-CN"/>
        </w:rPr>
        <w:t>Chinese students. Thirdly, I am braver.</w:t>
      </w:r>
    </w:p>
    <w:p w14:paraId="02CFE4CB">
      <w:pPr>
        <w:jc w:val="both"/>
        <w:rPr>
          <w:rFonts w:ascii="Times New Roman" w:hAnsi="Times New Roman" w:cs="Times New Roman"/>
        </w:rPr>
      </w:pPr>
      <w:r>
        <w:rPr>
          <w:rFonts w:ascii="Times New Roman" w:hAnsi="Times New Roman" w:cs="Times New Roman"/>
        </w:rPr>
        <w:t>Eva(01:26:48): OK, thanks for sharing, Xinrui</w:t>
      </w:r>
      <w:r>
        <w:rPr>
          <w:rFonts w:ascii="Times New Roman" w:hAnsi="Times New Roman" w:cs="Times New Roman"/>
          <w:lang w:eastAsia="zh-CN"/>
        </w:rPr>
        <w:t xml:space="preserve">, </w:t>
      </w:r>
      <w:r>
        <w:rPr>
          <w:rFonts w:ascii="Times New Roman" w:hAnsi="Times New Roman" w:cs="Times New Roman"/>
        </w:rPr>
        <w:t>what's your biggest takeaway?</w:t>
      </w:r>
    </w:p>
    <w:p w14:paraId="02772013">
      <w:pPr>
        <w:jc w:val="both"/>
        <w:rPr>
          <w:rFonts w:ascii="Times New Roman" w:hAnsi="Times New Roman" w:cs="Times New Roman"/>
        </w:rPr>
      </w:pPr>
      <w:r>
        <w:rPr>
          <w:rFonts w:ascii="Times New Roman" w:hAnsi="Times New Roman" w:cs="Times New Roman"/>
          <w:lang w:eastAsia="zh-CN"/>
        </w:rPr>
        <w:t xml:space="preserve">Yue Xinrui </w:t>
      </w:r>
      <w:r>
        <w:rPr>
          <w:rFonts w:ascii="Times New Roman" w:hAnsi="Times New Roman" w:cs="Times New Roman"/>
        </w:rPr>
        <w:t xml:space="preserve">(01:27:00): My biggest takeaway </w:t>
      </w:r>
      <w:r>
        <w:rPr>
          <w:rFonts w:ascii="Times New Roman" w:hAnsi="Times New Roman" w:cs="Times New Roman"/>
          <w:lang w:eastAsia="zh-CN"/>
        </w:rPr>
        <w:t>is that I think home is probably</w:t>
      </w:r>
      <w:r>
        <w:rPr>
          <w:rFonts w:ascii="Times New Roman" w:hAnsi="Times New Roman" w:cs="Times New Roman"/>
        </w:rPr>
        <w:t xml:space="preserve"> best. It's that after living abroad for a while, you become more patriotic. </w:t>
      </w:r>
      <w:r>
        <w:rPr>
          <w:rFonts w:ascii="Times New Roman" w:hAnsi="Times New Roman" w:cs="Times New Roman"/>
          <w:lang w:eastAsia="zh-CN"/>
        </w:rPr>
        <w:t xml:space="preserve">This is </w:t>
      </w:r>
      <w:r>
        <w:rPr>
          <w:rFonts w:ascii="Times New Roman" w:hAnsi="Times New Roman" w:cs="Times New Roman"/>
        </w:rPr>
        <w:t>reflected in me.</w:t>
      </w:r>
    </w:p>
    <w:p w14:paraId="0E46D65D">
      <w:pPr>
        <w:jc w:val="both"/>
        <w:rPr>
          <w:rFonts w:ascii="Times New Roman" w:hAnsi="Times New Roman" w:cs="Times New Roman"/>
        </w:rPr>
      </w:pPr>
      <w:r>
        <w:rPr>
          <w:rFonts w:ascii="Times New Roman" w:hAnsi="Times New Roman" w:cs="Times New Roman"/>
        </w:rPr>
        <w:t>Eva (01:27:27): Your body type is better suited to China</w:t>
      </w:r>
      <w:r>
        <w:rPr>
          <w:rFonts w:ascii="Times New Roman" w:hAnsi="Times New Roman" w:cs="Times New Roman"/>
          <w:lang w:eastAsia="zh-CN"/>
        </w:rPr>
        <w:t>. Is</w:t>
      </w:r>
      <w:r>
        <w:rPr>
          <w:rFonts w:ascii="Times New Roman" w:hAnsi="Times New Roman" w:cs="Times New Roman"/>
        </w:rPr>
        <w:t xml:space="preserve"> there anything else?</w:t>
      </w:r>
    </w:p>
    <w:p w14:paraId="69E16DE7">
      <w:pPr>
        <w:jc w:val="both"/>
        <w:rPr>
          <w:rFonts w:ascii="Times New Roman" w:hAnsi="Times New Roman" w:cs="Times New Roman"/>
        </w:rPr>
      </w:pPr>
      <w:r>
        <w:rPr>
          <w:rFonts w:ascii="Times New Roman" w:hAnsi="Times New Roman" w:cs="Times New Roman"/>
          <w:lang w:eastAsia="zh-CN"/>
        </w:rPr>
        <w:t>Yue Xinrui</w:t>
      </w:r>
      <w:r>
        <w:rPr>
          <w:rFonts w:ascii="Times New Roman" w:hAnsi="Times New Roman" w:cs="Times New Roman"/>
        </w:rPr>
        <w:t xml:space="preserve">(01:27:37): I made many friends </w:t>
      </w:r>
      <w:r>
        <w:rPr>
          <w:rFonts w:ascii="Times New Roman" w:hAnsi="Times New Roman" w:cs="Times New Roman"/>
          <w:lang w:eastAsia="zh-CN"/>
        </w:rPr>
        <w:t>over here</w:t>
      </w:r>
      <w:r>
        <w:rPr>
          <w:rFonts w:ascii="Times New Roman" w:hAnsi="Times New Roman" w:cs="Times New Roman"/>
        </w:rPr>
        <w:t xml:space="preserve">. </w:t>
      </w:r>
      <w:r>
        <w:rPr>
          <w:rFonts w:ascii="Times New Roman" w:hAnsi="Times New Roman" w:cs="Times New Roman"/>
          <w:lang w:eastAsia="zh-CN"/>
        </w:rPr>
        <w:t xml:space="preserve">I </w:t>
      </w:r>
      <w:r>
        <w:rPr>
          <w:rFonts w:ascii="Times New Roman" w:hAnsi="Times New Roman" w:cs="Times New Roman"/>
        </w:rPr>
        <w:t xml:space="preserve">counted all the friends I added during my time </w:t>
      </w:r>
      <w:r>
        <w:rPr>
          <w:rFonts w:ascii="Times New Roman" w:hAnsi="Times New Roman" w:cs="Times New Roman"/>
          <w:lang w:eastAsia="zh-CN"/>
        </w:rPr>
        <w:t xml:space="preserve">in </w:t>
      </w:r>
      <w:r>
        <w:rPr>
          <w:rFonts w:ascii="Times New Roman" w:hAnsi="Times New Roman" w:cs="Times New Roman"/>
        </w:rPr>
        <w:t>Malaysia the other day, and I don't think I could have added them in five years at home.</w:t>
      </w:r>
    </w:p>
    <w:p w14:paraId="6675E10B">
      <w:pPr>
        <w:jc w:val="both"/>
        <w:rPr>
          <w:rFonts w:ascii="Times New Roman" w:hAnsi="Times New Roman" w:cs="Times New Roman"/>
        </w:rPr>
      </w:pPr>
      <w:r>
        <w:rPr>
          <w:rFonts w:ascii="Times New Roman" w:hAnsi="Times New Roman" w:cs="Times New Roman"/>
        </w:rPr>
        <w:t xml:space="preserve">Eva (01:27:48): That's a big takeaway then. </w:t>
      </w:r>
      <w:r>
        <w:rPr>
          <w:rFonts w:ascii="Times New Roman" w:hAnsi="Times New Roman" w:cs="Times New Roman"/>
          <w:lang w:eastAsia="zh-CN"/>
        </w:rPr>
        <w:t xml:space="preserve">Jinjing, </w:t>
      </w:r>
      <w:r>
        <w:rPr>
          <w:rFonts w:ascii="Times New Roman" w:hAnsi="Times New Roman" w:cs="Times New Roman"/>
        </w:rPr>
        <w:t>what about you?</w:t>
      </w:r>
    </w:p>
    <w:p w14:paraId="3704845A">
      <w:pPr>
        <w:jc w:val="both"/>
        <w:rPr>
          <w:rFonts w:hint="eastAsia" w:ascii="Times New Roman" w:hAnsi="Times New Roman"/>
          <w:color w:val="auto"/>
          <w:sz w:val="22"/>
          <w:szCs w:val="24"/>
        </w:rPr>
      </w:pPr>
      <w:r>
        <w:rPr>
          <w:rFonts w:ascii="Times New Roman" w:hAnsi="Times New Roman" w:cs="Times New Roman"/>
          <w:lang w:eastAsia="zh-CN"/>
        </w:rPr>
        <w:t xml:space="preserve">Jin Jing </w:t>
      </w:r>
      <w:r>
        <w:rPr>
          <w:rFonts w:ascii="Times New Roman" w:hAnsi="Times New Roman" w:cs="Times New Roman"/>
        </w:rPr>
        <w:t xml:space="preserve">(01:28:01): The biggest gain </w:t>
      </w:r>
      <w:r>
        <w:rPr>
          <w:rFonts w:ascii="Times New Roman" w:hAnsi="Times New Roman" w:cs="Times New Roman"/>
          <w:lang w:eastAsia="zh-CN"/>
        </w:rPr>
        <w:t xml:space="preserve">is that </w:t>
      </w:r>
      <w:r>
        <w:rPr>
          <w:rFonts w:ascii="Times New Roman" w:hAnsi="Times New Roman" w:cs="Times New Roman"/>
        </w:rPr>
        <w:t>I feel more independent because, basically, at home, my parents will do everything for me</w:t>
      </w:r>
      <w:r>
        <w:rPr>
          <w:rFonts w:ascii="Times New Roman" w:hAnsi="Times New Roman" w:cs="Times New Roman"/>
          <w:lang w:eastAsia="zh-CN"/>
        </w:rPr>
        <w:t xml:space="preserve">. But when </w:t>
      </w:r>
      <w:r>
        <w:rPr>
          <w:rFonts w:ascii="Times New Roman" w:hAnsi="Times New Roman" w:cs="Times New Roman"/>
        </w:rPr>
        <w:t xml:space="preserve">I went abroad, I had to learn how to do everything by myself, and I learnt a lot of life skills. The second </w:t>
      </w:r>
      <w:r>
        <w:rPr>
          <w:rFonts w:ascii="Times New Roman" w:hAnsi="Times New Roman" w:cs="Times New Roman"/>
          <w:lang w:eastAsia="zh-CN"/>
        </w:rPr>
        <w:t xml:space="preserve">major gain </w:t>
      </w:r>
      <w:r>
        <w:rPr>
          <w:rFonts w:ascii="Times New Roman" w:hAnsi="Times New Roman" w:cs="Times New Roman"/>
        </w:rPr>
        <w:t>is to make friends</w:t>
      </w:r>
      <w:r>
        <w:rPr>
          <w:rFonts w:ascii="Times New Roman" w:hAnsi="Times New Roman" w:cs="Times New Roman"/>
          <w:lang w:eastAsia="zh-CN"/>
        </w:rPr>
        <w:t xml:space="preserve">. I </w:t>
      </w:r>
      <w:r>
        <w:rPr>
          <w:rFonts w:ascii="Times New Roman" w:hAnsi="Times New Roman" w:cs="Times New Roman"/>
        </w:rPr>
        <w:t xml:space="preserve">made friends with local </w:t>
      </w:r>
      <w:r>
        <w:rPr>
          <w:rFonts w:hint="eastAsia" w:ascii="Times New Roman" w:hAnsi="Times New Roman" w:cs="Times New Roman"/>
          <w:lang w:val="en-US" w:eastAsia="zh-CN"/>
        </w:rPr>
        <w:t xml:space="preserve">Malaysian </w:t>
      </w:r>
      <w:r>
        <w:rPr>
          <w:rFonts w:ascii="Times New Roman" w:hAnsi="Times New Roman" w:cs="Times New Roman"/>
          <w:lang w:eastAsia="zh-CN"/>
        </w:rPr>
        <w:t>Chinese</w:t>
      </w:r>
      <w:r>
        <w:rPr>
          <w:rFonts w:ascii="Times New Roman" w:hAnsi="Times New Roman" w:cs="Times New Roman"/>
        </w:rPr>
        <w:t xml:space="preserve">, </w:t>
      </w:r>
      <w:r>
        <w:rPr>
          <w:rFonts w:ascii="Times New Roman" w:hAnsi="Times New Roman" w:cs="Times New Roman"/>
          <w:lang w:eastAsia="zh-CN"/>
        </w:rPr>
        <w:t>Malaysians</w:t>
      </w:r>
      <w:r>
        <w:rPr>
          <w:rFonts w:ascii="Times New Roman" w:hAnsi="Times New Roman" w:cs="Times New Roman"/>
        </w:rPr>
        <w:t xml:space="preserve">, </w:t>
      </w:r>
      <w:r>
        <w:rPr>
          <w:rFonts w:ascii="Times New Roman" w:hAnsi="Times New Roman" w:cs="Times New Roman"/>
          <w:lang w:eastAsia="zh-CN"/>
        </w:rPr>
        <w:t xml:space="preserve">Indians, </w:t>
      </w:r>
      <w:r>
        <w:rPr>
          <w:rFonts w:ascii="Times New Roman" w:hAnsi="Times New Roman" w:cs="Times New Roman"/>
        </w:rPr>
        <w:t xml:space="preserve">and </w:t>
      </w:r>
      <w:r>
        <w:rPr>
          <w:rFonts w:ascii="Times New Roman" w:hAnsi="Times New Roman" w:cs="Times New Roman"/>
          <w:lang w:eastAsia="zh-CN"/>
        </w:rPr>
        <w:t xml:space="preserve">students </w:t>
      </w:r>
      <w:r>
        <w:rPr>
          <w:rFonts w:ascii="Times New Roman" w:hAnsi="Times New Roman" w:cs="Times New Roman"/>
        </w:rPr>
        <w:t>from Maldives</w:t>
      </w:r>
      <w:r>
        <w:rPr>
          <w:rFonts w:ascii="Times New Roman" w:hAnsi="Times New Roman" w:cs="Times New Roman"/>
          <w:lang w:eastAsia="zh-CN"/>
        </w:rPr>
        <w:t>. I better understood</w:t>
      </w:r>
      <w:r>
        <w:rPr>
          <w:rFonts w:ascii="Times New Roman" w:hAnsi="Times New Roman" w:cs="Times New Roman"/>
        </w:rPr>
        <w:t xml:space="preserve"> their cultures, lifestyles</w:t>
      </w:r>
      <w:r>
        <w:rPr>
          <w:rFonts w:ascii="Times New Roman" w:hAnsi="Times New Roman" w:cs="Times New Roman"/>
          <w:lang w:eastAsia="zh-CN"/>
        </w:rPr>
        <w:t xml:space="preserve">, </w:t>
      </w:r>
      <w:r>
        <w:rPr>
          <w:rFonts w:ascii="Times New Roman" w:hAnsi="Times New Roman" w:cs="Times New Roman"/>
        </w:rPr>
        <w:t xml:space="preserve">ideas, </w:t>
      </w:r>
      <w:r>
        <w:rPr>
          <w:rFonts w:ascii="Times New Roman" w:hAnsi="Times New Roman" w:cs="Times New Roman"/>
          <w:lang w:eastAsia="zh-CN"/>
        </w:rPr>
        <w:t xml:space="preserve">and </w:t>
      </w:r>
      <w:r>
        <w:rPr>
          <w:rFonts w:ascii="Times New Roman" w:hAnsi="Times New Roman" w:cs="Times New Roman"/>
        </w:rPr>
        <w:t>concepts</w:t>
      </w:r>
      <w:r>
        <w:rPr>
          <w:rFonts w:ascii="Times New Roman" w:hAnsi="Times New Roman" w:cs="Times New Roman"/>
          <w:lang w:eastAsia="zh-CN"/>
        </w:rPr>
        <w:t xml:space="preserve">. </w:t>
      </w:r>
      <w:r>
        <w:rPr>
          <w:rFonts w:hint="eastAsia" w:ascii="Times New Roman" w:hAnsi="Times New Roman"/>
          <w:color w:val="auto"/>
          <w:sz w:val="22"/>
          <w:szCs w:val="24"/>
        </w:rPr>
        <w:t xml:space="preserve">Thirdly, I can now order meals at a restaurant in English without any trouble because my English has gotten better than it was at home. Most importantly, I have a lot of </w:t>
      </w:r>
      <w:r>
        <w:rPr>
          <w:rFonts w:hint="eastAsia" w:ascii="Times New Roman" w:hAnsi="Times New Roman"/>
          <w:color w:val="auto"/>
          <w:sz w:val="22"/>
          <w:szCs w:val="24"/>
          <w:lang w:val="zh-CN" w:eastAsia="zh-CN" w:bidi="zh-CN"/>
        </w:rPr>
        <w:t>individual</w:t>
      </w:r>
      <w:r>
        <w:rPr>
          <w:rFonts w:hint="eastAsia" w:ascii="Times New Roman" w:hAnsi="Times New Roman"/>
          <w:color w:val="auto"/>
          <w:sz w:val="22"/>
          <w:szCs w:val="24"/>
        </w:rPr>
        <w:t xml:space="preserve"> and group assignments at university, and I have to do a lot of research for my homework. I will feel that my understanding of other countries has increased somewhat as a result of your information search.</w:t>
      </w:r>
    </w:p>
    <w:p w14:paraId="02EF5096">
      <w:pPr>
        <w:jc w:val="both"/>
        <w:rPr>
          <w:rFonts w:ascii="Times New Roman" w:hAnsi="Times New Roman" w:cs="Times New Roman"/>
        </w:rPr>
      </w:pPr>
      <w:bookmarkStart w:id="0" w:name="_GoBack"/>
      <w:bookmarkEnd w:id="0"/>
      <w:r>
        <w:rPr>
          <w:rFonts w:ascii="Times New Roman" w:hAnsi="Times New Roman" w:cs="Times New Roman"/>
        </w:rPr>
        <w:t>Eva(01:29:32): The harvest is still quite big. Let's ask Hu to wrap it up. What's your biggest takeaway?</w:t>
      </w:r>
    </w:p>
    <w:p w14:paraId="79B96F1A">
      <w:pPr>
        <w:jc w:val="both"/>
        <w:rPr>
          <w:rFonts w:ascii="Times New Roman" w:hAnsi="Times New Roman" w:cs="Times New Roman"/>
          <w:lang w:eastAsia="zh-CN"/>
        </w:rPr>
      </w:pPr>
      <w:r>
        <w:rPr>
          <w:rFonts w:ascii="Times New Roman" w:hAnsi="Times New Roman" w:cs="Times New Roman"/>
        </w:rPr>
        <w:t xml:space="preserve">Zhongyuan Hu (01:29:40): </w:t>
      </w:r>
      <w:r>
        <w:rPr>
          <w:rFonts w:ascii="Times New Roman" w:hAnsi="Times New Roman" w:cs="Times New Roman"/>
          <w:lang w:eastAsia="zh-CN"/>
        </w:rPr>
        <w:t xml:space="preserve">The biggest thing </w:t>
      </w:r>
      <w:r>
        <w:rPr>
          <w:rFonts w:ascii="Times New Roman" w:hAnsi="Times New Roman" w:cs="Times New Roman"/>
        </w:rPr>
        <w:t xml:space="preserve">I learned was that I got to know different cultures, including Indian culture, Indonesian culture, Malaysian culture, and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culture. I'm a photographer and like to go to remote places on Saturdays and Sundays to learn about </w:t>
      </w:r>
      <w:r>
        <w:rPr>
          <w:rFonts w:ascii="Times New Roman" w:hAnsi="Times New Roman" w:cs="Times New Roman"/>
          <w:lang w:eastAsia="zh-CN"/>
        </w:rPr>
        <w:t xml:space="preserve">the local </w:t>
      </w:r>
      <w:r>
        <w:rPr>
          <w:rFonts w:ascii="Times New Roman" w:hAnsi="Times New Roman" w:cs="Times New Roman"/>
        </w:rPr>
        <w:t>culture in small towns and villages</w:t>
      </w:r>
      <w:r>
        <w:rPr>
          <w:rFonts w:ascii="Times New Roman" w:hAnsi="Times New Roman" w:cs="Times New Roman"/>
          <w:lang w:eastAsia="zh-CN"/>
        </w:rPr>
        <w:t xml:space="preserve">. I don't like to go to famous </w:t>
      </w:r>
      <w:r>
        <w:rPr>
          <w:rFonts w:ascii="Times New Roman" w:hAnsi="Times New Roman" w:cs="Times New Roman"/>
        </w:rPr>
        <w:t xml:space="preserve">tourist attractions </w:t>
      </w:r>
      <w:r>
        <w:rPr>
          <w:rFonts w:ascii="Times New Roman" w:hAnsi="Times New Roman" w:cs="Times New Roman"/>
          <w:lang w:eastAsia="zh-CN"/>
        </w:rPr>
        <w:t xml:space="preserve">and busy </w:t>
      </w:r>
      <w:r>
        <w:rPr>
          <w:rFonts w:ascii="Times New Roman" w:hAnsi="Times New Roman" w:cs="Times New Roman"/>
        </w:rPr>
        <w:t>urban areas</w:t>
      </w:r>
      <w:r>
        <w:rPr>
          <w:rFonts w:ascii="Times New Roman" w:hAnsi="Times New Roman" w:cs="Times New Roman"/>
          <w:lang w:eastAsia="zh-CN"/>
        </w:rPr>
        <w:t>; the culture of those places is</w:t>
      </w:r>
      <w:r>
        <w:rPr>
          <w:rFonts w:ascii="Times New Roman" w:hAnsi="Times New Roman" w:cs="Times New Roman"/>
        </w:rPr>
        <w:t xml:space="preserve"> </w:t>
      </w:r>
      <w:r>
        <w:rPr>
          <w:rFonts w:ascii="Times New Roman" w:hAnsi="Times New Roman" w:cs="Times New Roman"/>
          <w:lang w:eastAsia="zh-CN"/>
        </w:rPr>
        <w:t xml:space="preserve">all </w:t>
      </w:r>
      <w:r>
        <w:rPr>
          <w:rFonts w:ascii="Times New Roman" w:hAnsi="Times New Roman" w:cs="Times New Roman"/>
        </w:rPr>
        <w:t>packaged</w:t>
      </w:r>
      <w:r>
        <w:rPr>
          <w:rFonts w:ascii="Times New Roman" w:hAnsi="Times New Roman" w:cs="Times New Roman"/>
          <w:lang w:eastAsia="zh-CN"/>
        </w:rPr>
        <w:t xml:space="preserve">. </w:t>
      </w:r>
      <w:r>
        <w:rPr>
          <w:rFonts w:ascii="Times New Roman" w:hAnsi="Times New Roman" w:cs="Times New Roman"/>
        </w:rPr>
        <w:t>But if you go to the countryside</w:t>
      </w:r>
      <w:r>
        <w:rPr>
          <w:rFonts w:ascii="Times New Roman" w:hAnsi="Times New Roman" w:cs="Times New Roman"/>
          <w:lang w:eastAsia="zh-CN"/>
        </w:rPr>
        <w:t xml:space="preserve">, the </w:t>
      </w:r>
      <w:r>
        <w:rPr>
          <w:rFonts w:ascii="Times New Roman" w:hAnsi="Times New Roman" w:cs="Times New Roman"/>
        </w:rPr>
        <w:t xml:space="preserve">culture </w:t>
      </w:r>
      <w:r>
        <w:rPr>
          <w:rFonts w:ascii="Times New Roman" w:hAnsi="Times New Roman" w:cs="Times New Roman"/>
          <w:lang w:eastAsia="zh-CN"/>
        </w:rPr>
        <w:t xml:space="preserve">there </w:t>
      </w:r>
      <w:r>
        <w:rPr>
          <w:rFonts w:ascii="Times New Roman" w:hAnsi="Times New Roman" w:cs="Times New Roman"/>
        </w:rPr>
        <w:t xml:space="preserve">can be presented naturally and in an original </w:t>
      </w:r>
      <w:r>
        <w:rPr>
          <w:rFonts w:ascii="Times New Roman" w:hAnsi="Times New Roman" w:cs="Times New Roman"/>
          <w:lang w:eastAsia="zh-CN"/>
        </w:rPr>
        <w:t>way</w:t>
      </w:r>
      <w:r>
        <w:rPr>
          <w:rFonts w:ascii="Times New Roman" w:hAnsi="Times New Roman" w:cs="Times New Roman"/>
        </w:rPr>
        <w:t xml:space="preserve">. </w:t>
      </w:r>
      <w:r>
        <w:rPr>
          <w:rFonts w:ascii="Times New Roman" w:hAnsi="Times New Roman" w:cs="Times New Roman"/>
          <w:lang w:val="en-US" w:eastAsia="zh-CN"/>
        </w:rPr>
        <w:t>We have to compose a paper on what we know about the local culture for our intercultural communication class, which we are now enrolled in. I therefore travel to isolated areas of the area on the weekends to explore and learn. Even though it's really difficult, I can discuss those things with my friends and classmates.</w:t>
      </w:r>
    </w:p>
    <w:p w14:paraId="41F8565A">
      <w:pPr>
        <w:jc w:val="both"/>
        <w:rPr>
          <w:rFonts w:ascii="Times New Roman" w:hAnsi="Times New Roman" w:cs="Times New Roman"/>
        </w:rPr>
      </w:pPr>
      <w:r>
        <w:rPr>
          <w:rFonts w:ascii="Times New Roman" w:hAnsi="Times New Roman" w:cs="Times New Roman"/>
        </w:rPr>
        <w:t>Eva (01:32:07): Very interesting.</w:t>
      </w:r>
    </w:p>
    <w:p w14:paraId="05A505B3">
      <w:pPr>
        <w:jc w:val="both"/>
        <w:rPr>
          <w:rFonts w:ascii="Times New Roman" w:hAnsi="Times New Roman" w:cs="Times New Roman"/>
        </w:rPr>
      </w:pPr>
      <w:r>
        <w:rPr>
          <w:rFonts w:ascii="Times New Roman" w:hAnsi="Times New Roman" w:cs="Times New Roman"/>
        </w:rPr>
        <w:t>Zhongyuan Hu (01:32:08): Yes.</w:t>
      </w:r>
    </w:p>
    <w:p w14:paraId="4178ECC4">
      <w:pPr>
        <w:jc w:val="both"/>
        <w:rPr>
          <w:rFonts w:ascii="Times New Roman" w:hAnsi="Times New Roman" w:cs="Times New Roman"/>
        </w:rPr>
      </w:pPr>
      <w:r>
        <w:rPr>
          <w:rFonts w:ascii="Times New Roman" w:hAnsi="Times New Roman" w:cs="Times New Roman"/>
        </w:rPr>
        <w:t>Eva (01:32:10): OK, because it's about time, I won't keep you all any longer</w:t>
      </w:r>
      <w:r>
        <w:rPr>
          <w:rFonts w:ascii="Times New Roman" w:hAnsi="Times New Roman" w:cs="Times New Roman"/>
          <w:lang w:eastAsia="zh-CN"/>
        </w:rPr>
        <w:t xml:space="preserve">. </w:t>
      </w:r>
      <w:r>
        <w:rPr>
          <w:rFonts w:ascii="Times New Roman" w:hAnsi="Times New Roman" w:cs="Times New Roman"/>
        </w:rPr>
        <w:t>Thank you very much for sharing. I have learned a lot today, and there are a few things that I would like to talk to you about</w:t>
      </w:r>
      <w:r>
        <w:rPr>
          <w:rFonts w:ascii="Times New Roman" w:hAnsi="Times New Roman" w:cs="Times New Roman"/>
          <w:lang w:eastAsia="zh-CN"/>
        </w:rPr>
        <w:t xml:space="preserve">. </w:t>
      </w:r>
      <w:r>
        <w:rPr>
          <w:rFonts w:ascii="Times New Roman" w:hAnsi="Times New Roman" w:cs="Times New Roman"/>
        </w:rPr>
        <w:t xml:space="preserve">I asked everyone to sign an informed consent form with their passport numbers and personal signatures. That material is what I submitted to the UKM PhD thesis </w:t>
      </w:r>
      <w:r>
        <w:rPr>
          <w:rFonts w:ascii="Times New Roman" w:hAnsi="Times New Roman" w:cs="Times New Roman"/>
          <w:lang w:eastAsia="zh-CN"/>
        </w:rPr>
        <w:t xml:space="preserve">for </w:t>
      </w:r>
      <w:r>
        <w:rPr>
          <w:rFonts w:ascii="Times New Roman" w:hAnsi="Times New Roman" w:cs="Times New Roman"/>
        </w:rPr>
        <w:t>ethical review, just to prove that I did invite international students from Malaysia to do such an online interview. Firstly, please rest assured that I will never upload your private information to the Internet or give it to anyone else to use. Secondly, some of your comments in the interview may be quoted in my thesis, but I will ensure the anonymity of your information in the quoting process, so please rest assured</w:t>
      </w:r>
      <w:r>
        <w:rPr>
          <w:rFonts w:ascii="Times New Roman" w:hAnsi="Times New Roman" w:cs="Times New Roman"/>
          <w:lang w:eastAsia="zh-CN"/>
        </w:rPr>
        <w:t>.</w:t>
      </w:r>
      <w:r>
        <w:rPr>
          <w:rFonts w:ascii="Times New Roman" w:hAnsi="Times New Roman" w:cs="Times New Roman"/>
        </w:rPr>
        <w:t xml:space="preserve"> If you have any questions about the discussion process or the follow-up of the discussion, please feel free to chat with me privately. If you have something else to do, you can withdraw. Thank you again for your help!</w:t>
      </w:r>
    </w:p>
    <w:p w14:paraId="450FA44B">
      <w:pPr>
        <w:jc w:val="both"/>
        <w:rPr>
          <w:rFonts w:ascii="Times New Roman" w:hAnsi="Times New Roman" w:cs="Times New Roman"/>
        </w:rPr>
      </w:pPr>
      <w:r>
        <w:rPr>
          <w:rFonts w:ascii="Times New Roman" w:hAnsi="Times New Roman" w:cs="Times New Roman"/>
        </w:rPr>
        <w:t>Zhongyuan Hu (01:33:35): OK, thanks!</w:t>
      </w:r>
    </w:p>
    <w:p w14:paraId="7CC4BEFA">
      <w:pPr>
        <w:jc w:val="both"/>
        <w:rPr>
          <w:rFonts w:ascii="Times New Roman" w:hAnsi="Times New Roman" w:cs="Times New Roman"/>
        </w:rPr>
      </w:pPr>
      <w:r>
        <w:rPr>
          <w:rFonts w:ascii="Times New Roman" w:hAnsi="Times New Roman" w:cs="Times New Roman"/>
        </w:rPr>
        <w:t>YAN LI (01:33:37): Okay.</w:t>
      </w:r>
    </w:p>
    <w:p w14:paraId="155F1690">
      <w:pPr>
        <w:jc w:val="both"/>
        <w:rPr>
          <w:rFonts w:ascii="Times New Roman" w:hAnsi="Times New Roman" w:cs="Times New Roman"/>
        </w:rPr>
      </w:pPr>
      <w:r>
        <w:rPr>
          <w:rFonts w:ascii="Times New Roman" w:hAnsi="Times New Roman" w:cs="Times New Roman"/>
          <w:lang w:eastAsia="zh-CN"/>
        </w:rPr>
        <w:t xml:space="preserve">Jin Jing </w:t>
      </w:r>
      <w:r>
        <w:rPr>
          <w:rFonts w:ascii="Times New Roman" w:hAnsi="Times New Roman" w:cs="Times New Roman"/>
        </w:rPr>
        <w:t>(01:33:40): Bye bye.</w:t>
      </w:r>
    </w:p>
    <w:sectPr>
      <w:footerReference r:id="rId5" w:type="default"/>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ＭＳ 明朝">
    <w:altName w:val="宋体"/>
    <w:panose1 w:val="00000000000000000000"/>
    <w:charset w:val="86"/>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86"/>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61866042"/>
      <w:docPartObj>
        <w:docPartGallery w:val="autotext"/>
      </w:docPartObj>
    </w:sdtPr>
    <w:sdtContent>
      <w:p w14:paraId="2FDF82ED">
        <w:pPr>
          <w:pStyle w:val="24"/>
          <w:jc w:val="right"/>
        </w:pPr>
        <w:r>
          <w:fldChar w:fldCharType="begin"/>
        </w:r>
        <w:r>
          <w:instrText xml:space="preserve">PAGE   \* MERGEFORMAT</w:instrText>
        </w:r>
        <w:r>
          <w:fldChar w:fldCharType="separate"/>
        </w:r>
        <w:r>
          <w:rPr>
            <w:lang w:val="en-GB"/>
          </w:rPr>
          <w:t>2</w:t>
        </w:r>
        <w:r>
          <w:fldChar w:fldCharType="end"/>
        </w:r>
      </w:p>
    </w:sdtContent>
  </w:sdt>
  <w:p w14:paraId="452B8F34">
    <w:pPr>
      <w:pStyle w:val="2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hideGrammaticalErrors/>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zQzsDQysLS0tLAwtzBR0lEKTi0uzszPAykwrAUA4JRL+CwAAAA="/>
    <w:docVar w:name="commondata" w:val="eyJoZGlkIjoiN2YzNjBkOTgyNWQ1YTMxYzM3MzMwNWFiODNmOWIzYWMifQ=="/>
  </w:docVars>
  <w:rsids>
    <w:rsidRoot w:val="00172A27"/>
    <w:rsid w:val="00034616"/>
    <w:rsid w:val="0006063C"/>
    <w:rsid w:val="000E16D7"/>
    <w:rsid w:val="0015074B"/>
    <w:rsid w:val="0029639D"/>
    <w:rsid w:val="00326F90"/>
    <w:rsid w:val="003403F9"/>
    <w:rsid w:val="00437FAD"/>
    <w:rsid w:val="00793C03"/>
    <w:rsid w:val="008317D4"/>
    <w:rsid w:val="00AA1D8D"/>
    <w:rsid w:val="00B31AF6"/>
    <w:rsid w:val="00B47730"/>
    <w:rsid w:val="00CB0664"/>
    <w:rsid w:val="00E221F4"/>
    <w:rsid w:val="00FC693F"/>
    <w:rsid w:val="01B84953"/>
    <w:rsid w:val="02DF3D17"/>
    <w:rsid w:val="032C4E8C"/>
    <w:rsid w:val="08DD2B3F"/>
    <w:rsid w:val="13057FB9"/>
    <w:rsid w:val="1EDE17B3"/>
    <w:rsid w:val="2124486B"/>
    <w:rsid w:val="224E0560"/>
    <w:rsid w:val="260F621B"/>
    <w:rsid w:val="26413EFB"/>
    <w:rsid w:val="27161574"/>
    <w:rsid w:val="281A3634"/>
    <w:rsid w:val="3264451A"/>
    <w:rsid w:val="352C3FC8"/>
    <w:rsid w:val="362A3881"/>
    <w:rsid w:val="3B6A75F8"/>
    <w:rsid w:val="42393204"/>
    <w:rsid w:val="42FA0A52"/>
    <w:rsid w:val="466D4529"/>
    <w:rsid w:val="4ABE1E3E"/>
    <w:rsid w:val="4C314A8D"/>
    <w:rsid w:val="4DA8501A"/>
    <w:rsid w:val="4F4E4E0F"/>
    <w:rsid w:val="524A4F18"/>
    <w:rsid w:val="52DF6FE0"/>
    <w:rsid w:val="57CE11E3"/>
    <w:rsid w:val="597B2CA5"/>
    <w:rsid w:val="60F577E0"/>
    <w:rsid w:val="60F95AD6"/>
    <w:rsid w:val="61AE6C7A"/>
    <w:rsid w:val="64A70F53"/>
    <w:rsid w:val="662E4BC1"/>
    <w:rsid w:val="66DE0307"/>
    <w:rsid w:val="679B16A6"/>
    <w:rsid w:val="68172A5A"/>
    <w:rsid w:val="694144A1"/>
    <w:rsid w:val="6DAF0EB7"/>
    <w:rsid w:val="6F612E77"/>
    <w:rsid w:val="711643FB"/>
    <w:rsid w:val="723A2B0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semiHidden="0"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2"/>
      <w:szCs w:val="22"/>
      <w:lang w:val="en-US" w:eastAsia="en-US" w:bidi="ar-SA"/>
    </w:rPr>
  </w:style>
  <w:style w:type="paragraph" w:styleId="3">
    <w:name w:val="heading 1"/>
    <w:basedOn w:val="1"/>
    <w:next w:val="1"/>
    <w:link w:val="140"/>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1"/>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2"/>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2"/>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3"/>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4"/>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5"/>
    <w:autoRedefine/>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6"/>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7"/>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8"/>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6"/>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8"/>
    <w:unhideWhenUsed/>
    <w:qFormat/>
    <w:uiPriority w:val="99"/>
    <w:pPr>
      <w:tabs>
        <w:tab w:val="center" w:pos="4680"/>
        <w:tab w:val="right" w:pos="9360"/>
      </w:tabs>
      <w:spacing w:after="0" w:line="240" w:lineRule="auto"/>
    </w:pPr>
  </w:style>
  <w:style w:type="paragraph" w:styleId="25">
    <w:name w:val="header"/>
    <w:basedOn w:val="1"/>
    <w:link w:val="137"/>
    <w:unhideWhenUsed/>
    <w:qFormat/>
    <w:uiPriority w:val="99"/>
    <w:pPr>
      <w:tabs>
        <w:tab w:val="center" w:pos="4680"/>
        <w:tab w:val="right" w:pos="9360"/>
      </w:tabs>
      <w:spacing w:after="0" w:line="240" w:lineRule="auto"/>
    </w:pPr>
  </w:style>
  <w:style w:type="paragraph" w:styleId="26">
    <w:name w:val="Subtitle"/>
    <w:basedOn w:val="1"/>
    <w:next w:val="1"/>
    <w:link w:val="14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7"/>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3"/>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Light Shading"/>
    <w:basedOn w:val="32"/>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styleId="135">
    <w:name w:val="line number"/>
    <w:basedOn w:val="132"/>
    <w:unhideWhenUsed/>
    <w:uiPriority w:val="99"/>
    <w:rPr>
      <w:rFonts w:hint="eastAsia"/>
      <w:sz w:val="24"/>
      <w:szCs w:val="24"/>
    </w:rPr>
  </w:style>
  <w:style w:type="character" w:styleId="136">
    <w:name w:val="Hyperlink"/>
    <w:unhideWhenUsed/>
    <w:uiPriority w:val="99"/>
    <w:rPr>
      <w:rFonts w:hint="eastAsia" w:ascii="Calibri" w:hAnsi="Calibri" w:eastAsia="Times New Roman" w:cs="Times New Roman"/>
      <w:sz w:val="24"/>
      <w:szCs w:val="24"/>
    </w:rPr>
  </w:style>
  <w:style w:type="character" w:customStyle="1" w:styleId="137">
    <w:name w:val="Header Char"/>
    <w:basedOn w:val="132"/>
    <w:link w:val="25"/>
    <w:qFormat/>
    <w:uiPriority w:val="99"/>
  </w:style>
  <w:style w:type="character" w:customStyle="1" w:styleId="138">
    <w:name w:val="Footer Char"/>
    <w:basedOn w:val="132"/>
    <w:link w:val="24"/>
    <w:qFormat/>
    <w:uiPriority w:val="99"/>
  </w:style>
  <w:style w:type="paragraph" w:styleId="139">
    <w:name w:val="No Spacing"/>
    <w:qFormat/>
    <w:uiPriority w:val="1"/>
    <w:rPr>
      <w:rFonts w:asciiTheme="minorHAnsi" w:hAnsiTheme="minorHAnsi" w:eastAsiaTheme="minorEastAsia" w:cstheme="minorBidi"/>
      <w:sz w:val="22"/>
      <w:szCs w:val="22"/>
      <w:lang w:val="en-US" w:eastAsia="en-US" w:bidi="ar-SA"/>
    </w:rPr>
  </w:style>
  <w:style w:type="character" w:customStyle="1" w:styleId="140">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1">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2">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3">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4">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5">
    <w:name w:val="List Paragraph"/>
    <w:basedOn w:val="1"/>
    <w:qFormat/>
    <w:uiPriority w:val="34"/>
    <w:pPr>
      <w:ind w:left="720"/>
      <w:contextualSpacing/>
    </w:pPr>
  </w:style>
  <w:style w:type="character" w:customStyle="1" w:styleId="146">
    <w:name w:val="Body Text Char"/>
    <w:basedOn w:val="132"/>
    <w:link w:val="19"/>
    <w:qFormat/>
    <w:uiPriority w:val="99"/>
  </w:style>
  <w:style w:type="character" w:customStyle="1" w:styleId="147">
    <w:name w:val="Body Text 2 Char"/>
    <w:basedOn w:val="132"/>
    <w:link w:val="28"/>
    <w:qFormat/>
    <w:uiPriority w:val="99"/>
  </w:style>
  <w:style w:type="character" w:customStyle="1" w:styleId="148">
    <w:name w:val="Body Text 3 Char"/>
    <w:basedOn w:val="132"/>
    <w:link w:val="17"/>
    <w:qFormat/>
    <w:uiPriority w:val="99"/>
    <w:rPr>
      <w:sz w:val="16"/>
      <w:szCs w:val="16"/>
    </w:rPr>
  </w:style>
  <w:style w:type="character" w:customStyle="1" w:styleId="149">
    <w:name w:val="Macro Text Char"/>
    <w:basedOn w:val="132"/>
    <w:link w:val="2"/>
    <w:qFormat/>
    <w:uiPriority w:val="99"/>
    <w:rPr>
      <w:rFonts w:ascii="Courier" w:hAnsi="Courier"/>
      <w:sz w:val="20"/>
      <w:szCs w:val="20"/>
    </w:rPr>
  </w:style>
  <w:style w:type="paragraph" w:styleId="150">
    <w:name w:val="Quote"/>
    <w:basedOn w:val="1"/>
    <w:next w:val="1"/>
    <w:link w:val="151"/>
    <w:qFormat/>
    <w:uiPriority w:val="29"/>
    <w:rPr>
      <w:i/>
      <w:iCs/>
      <w:color w:val="000000" w:themeColor="text1"/>
      <w14:textFill>
        <w14:solidFill>
          <w14:schemeClr w14:val="tx1"/>
        </w14:solidFill>
      </w14:textFill>
    </w:rPr>
  </w:style>
  <w:style w:type="character" w:customStyle="1" w:styleId="151">
    <w:name w:val="Quote Char"/>
    <w:basedOn w:val="132"/>
    <w:link w:val="150"/>
    <w:qFormat/>
    <w:uiPriority w:val="29"/>
    <w:rPr>
      <w:i/>
      <w:iCs/>
      <w:color w:val="000000" w:themeColor="text1"/>
      <w14:textFill>
        <w14:solidFill>
          <w14:schemeClr w14:val="tx1"/>
        </w14:solidFill>
      </w14:textFill>
    </w:rPr>
  </w:style>
  <w:style w:type="character" w:customStyle="1" w:styleId="152">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3">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4">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5">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6">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7">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8">
    <w:name w:val="Intense Quote"/>
    <w:basedOn w:val="1"/>
    <w:next w:val="1"/>
    <w:link w:val="159"/>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9">
    <w:name w:val="Intense Quote Char"/>
    <w:basedOn w:val="132"/>
    <w:link w:val="158"/>
    <w:qFormat/>
    <w:uiPriority w:val="30"/>
    <w:rPr>
      <w:b/>
      <w:bCs/>
      <w:i/>
      <w:iCs/>
      <w:color w:val="4F81BD" w:themeColor="accent1"/>
      <w14:textFill>
        <w14:solidFill>
          <w14:schemeClr w14:val="accent1"/>
        </w14:solidFill>
      </w14:textFill>
    </w:rPr>
  </w:style>
  <w:style w:type="character" w:customStyle="1" w:styleId="160">
    <w:name w:val="Subtle Emphasis1"/>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61">
    <w:name w:val="Intense Emphasis1"/>
    <w:basedOn w:val="132"/>
    <w:qFormat/>
    <w:uiPriority w:val="21"/>
    <w:rPr>
      <w:b/>
      <w:bCs/>
      <w:i/>
      <w:iCs/>
      <w:color w:val="4F81BD" w:themeColor="accent1"/>
      <w14:textFill>
        <w14:solidFill>
          <w14:schemeClr w14:val="accent1"/>
        </w14:solidFill>
      </w14:textFill>
    </w:rPr>
  </w:style>
  <w:style w:type="character" w:customStyle="1" w:styleId="162">
    <w:name w:val="Subtle Reference1"/>
    <w:basedOn w:val="132"/>
    <w:qFormat/>
    <w:uiPriority w:val="31"/>
    <w:rPr>
      <w:smallCaps/>
      <w:color w:val="C0504D" w:themeColor="accent2"/>
      <w:u w:val="single"/>
      <w14:textFill>
        <w14:solidFill>
          <w14:schemeClr w14:val="accent2"/>
        </w14:solidFill>
      </w14:textFill>
    </w:rPr>
  </w:style>
  <w:style w:type="character" w:customStyle="1" w:styleId="163">
    <w:name w:val="Intense Reference1"/>
    <w:basedOn w:val="132"/>
    <w:qFormat/>
    <w:uiPriority w:val="32"/>
    <w:rPr>
      <w:b/>
      <w:bCs/>
      <w:smallCaps/>
      <w:color w:val="C0504D" w:themeColor="accent2"/>
      <w:spacing w:val="5"/>
      <w:u w:val="single"/>
      <w14:textFill>
        <w14:solidFill>
          <w14:schemeClr w14:val="accent2"/>
        </w14:solidFill>
      </w14:textFill>
    </w:rPr>
  </w:style>
  <w:style w:type="character" w:customStyle="1" w:styleId="164">
    <w:name w:val="Book Title1"/>
    <w:basedOn w:val="132"/>
    <w:qFormat/>
    <w:uiPriority w:val="33"/>
    <w:rPr>
      <w:b/>
      <w:bCs/>
      <w:smallCaps/>
      <w:spacing w:val="5"/>
    </w:rPr>
  </w:style>
  <w:style w:type="paragraph" w:customStyle="1" w:styleId="165">
    <w:name w:val="TOC Heading1"/>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Template>
  <Pages>16</Pages>
  <Words>8779</Words>
  <Characters>40342</Characters>
  <Lines>596</Lines>
  <Paragraphs>210</Paragraphs>
  <TotalTime>34</TotalTime>
  <ScaleCrop>false</ScaleCrop>
  <LinksUpToDate>false</LinksUpToDate>
  <CharactersWithSpaces>48949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keywords>, docId:D532AF5A4877C84C2DD9F30558371019</cp:keywords>
  <cp:lastModifiedBy>Million·J</cp:lastModifiedBy>
  <dcterms:modified xsi:type="dcterms:W3CDTF">2024-07-23T04:04:11Z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B78E5245593E4A2F8AE841C43A9B30DA_12</vt:lpwstr>
  </property>
  <property fmtid="{D5CDD505-2E9C-101B-9397-08002B2CF9AE}" pid="4" name="GrammarlyDocumentId">
    <vt:lpwstr>9308a183a75a80bd6c8748ead5db0bb0979f154684f5fd5ab64a5cdbaf367b61</vt:lpwstr>
  </property>
</Properties>
</file>